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A725C" w14:textId="2C90F301" w:rsidR="00985364" w:rsidRDefault="00431CC7" w:rsidP="00431CC7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431CC7">
        <w:rPr>
          <w:rFonts w:ascii="Times New Roman" w:hAnsi="Times New Roman" w:cs="Times New Roman"/>
          <w:b/>
          <w:bCs/>
          <w:lang w:val="en-US"/>
        </w:rPr>
        <w:t>Daily Activity</w:t>
      </w:r>
    </w:p>
    <w:p w14:paraId="1FE8117F" w14:textId="77777777" w:rsidR="00431CC7" w:rsidRPr="00431CC7" w:rsidRDefault="00431CC7" w:rsidP="00431CC7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431CC7" w:rsidRPr="00431CC7" w14:paraId="02AB20CE" w14:textId="77777777" w:rsidTr="00E33C44">
        <w:tc>
          <w:tcPr>
            <w:tcW w:w="1728" w:type="dxa"/>
          </w:tcPr>
          <w:p w14:paraId="7C25671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Tanggal</w:t>
            </w:r>
          </w:p>
        </w:tc>
        <w:tc>
          <w:tcPr>
            <w:tcW w:w="1728" w:type="dxa"/>
          </w:tcPr>
          <w:p w14:paraId="41F113C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1728" w:type="dxa"/>
          </w:tcPr>
          <w:p w14:paraId="5891AB1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Deskripsi Singkat</w:t>
            </w:r>
          </w:p>
        </w:tc>
        <w:tc>
          <w:tcPr>
            <w:tcW w:w="1728" w:type="dxa"/>
          </w:tcPr>
          <w:p w14:paraId="675C6DD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1728" w:type="dxa"/>
          </w:tcPr>
          <w:p w14:paraId="5FEF841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Keterangan</w:t>
            </w:r>
          </w:p>
        </w:tc>
      </w:tr>
      <w:tr w:rsidR="00431CC7" w:rsidRPr="00431CC7" w14:paraId="4988EADD" w14:textId="77777777" w:rsidTr="00E33C44">
        <w:tc>
          <w:tcPr>
            <w:tcW w:w="1728" w:type="dxa"/>
          </w:tcPr>
          <w:p w14:paraId="7A16260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10-02-2025</w:t>
            </w:r>
          </w:p>
        </w:tc>
        <w:tc>
          <w:tcPr>
            <w:tcW w:w="1728" w:type="dxa"/>
          </w:tcPr>
          <w:p w14:paraId="3EBD8DF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Orientasi dan pengenalan hotel</w:t>
            </w:r>
          </w:p>
        </w:tc>
        <w:tc>
          <w:tcPr>
            <w:tcW w:w="1728" w:type="dxa"/>
          </w:tcPr>
          <w:p w14:paraId="08FB5EB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Briefing dan tur lokasi kerja</w:t>
            </w:r>
          </w:p>
        </w:tc>
        <w:tc>
          <w:tcPr>
            <w:tcW w:w="1728" w:type="dxa"/>
          </w:tcPr>
          <w:p w14:paraId="2E6CAE1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L3</w:t>
            </w:r>
          </w:p>
        </w:tc>
        <w:tc>
          <w:tcPr>
            <w:tcW w:w="1728" w:type="dxa"/>
          </w:tcPr>
          <w:p w14:paraId="1A5EFFD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Hari pertama</w:t>
            </w:r>
          </w:p>
        </w:tc>
      </w:tr>
      <w:tr w:rsidR="00431CC7" w:rsidRPr="00431CC7" w14:paraId="6967F34E" w14:textId="77777777" w:rsidTr="00E33C44">
        <w:tc>
          <w:tcPr>
            <w:tcW w:w="1728" w:type="dxa"/>
          </w:tcPr>
          <w:p w14:paraId="24A6F66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11-02-2025</w:t>
            </w:r>
          </w:p>
        </w:tc>
        <w:tc>
          <w:tcPr>
            <w:tcW w:w="1728" w:type="dxa"/>
          </w:tcPr>
          <w:p w14:paraId="3446B5C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meeting</w:t>
            </w:r>
          </w:p>
        </w:tc>
        <w:tc>
          <w:tcPr>
            <w:tcW w:w="1728" w:type="dxa"/>
          </w:tcPr>
          <w:p w14:paraId="17B7E1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ruang Jade Room untuk corporate meeting</w:t>
            </w:r>
          </w:p>
        </w:tc>
        <w:tc>
          <w:tcPr>
            <w:tcW w:w="1728" w:type="dxa"/>
          </w:tcPr>
          <w:p w14:paraId="045174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43DF526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staf</w:t>
            </w:r>
          </w:p>
        </w:tc>
      </w:tr>
      <w:tr w:rsidR="00431CC7" w:rsidRPr="00431CC7" w14:paraId="4784F81D" w14:textId="77777777" w:rsidTr="00E33C44">
        <w:tc>
          <w:tcPr>
            <w:tcW w:w="1728" w:type="dxa"/>
          </w:tcPr>
          <w:p w14:paraId="53EDEDA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12-02-2025</w:t>
            </w:r>
          </w:p>
        </w:tc>
        <w:tc>
          <w:tcPr>
            <w:tcW w:w="1728" w:type="dxa"/>
          </w:tcPr>
          <w:p w14:paraId="69C2CBE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setup</w:t>
            </w:r>
          </w:p>
        </w:tc>
        <w:tc>
          <w:tcPr>
            <w:tcW w:w="1728" w:type="dxa"/>
          </w:tcPr>
          <w:p w14:paraId="711430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penataan meja untuk acara pernikahan</w:t>
            </w:r>
          </w:p>
        </w:tc>
        <w:tc>
          <w:tcPr>
            <w:tcW w:w="1728" w:type="dxa"/>
          </w:tcPr>
          <w:p w14:paraId="2E9B868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1F84DF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Dampingi supervisor</w:t>
            </w:r>
          </w:p>
        </w:tc>
      </w:tr>
      <w:tr w:rsidR="00431CC7" w:rsidRPr="00431CC7" w14:paraId="227B4A7E" w14:textId="77777777" w:rsidTr="00E33C44">
        <w:tc>
          <w:tcPr>
            <w:tcW w:w="1728" w:type="dxa"/>
          </w:tcPr>
          <w:p w14:paraId="532F40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13-02-2025</w:t>
            </w:r>
          </w:p>
        </w:tc>
        <w:tc>
          <w:tcPr>
            <w:tcW w:w="1728" w:type="dxa"/>
          </w:tcPr>
          <w:p w14:paraId="56C3E7E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34A364E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7B62B4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14ABEBA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5A9D1D1C" w14:textId="77777777" w:rsidTr="00E33C44">
        <w:tc>
          <w:tcPr>
            <w:tcW w:w="1728" w:type="dxa"/>
          </w:tcPr>
          <w:p w14:paraId="6EE596C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14-02-2025</w:t>
            </w:r>
          </w:p>
        </w:tc>
        <w:tc>
          <w:tcPr>
            <w:tcW w:w="1728" w:type="dxa"/>
          </w:tcPr>
          <w:p w14:paraId="78D6CD7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6395922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7C15552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5970E20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0C4CFCC2" w14:textId="77777777" w:rsidTr="00E33C44">
        <w:tc>
          <w:tcPr>
            <w:tcW w:w="1728" w:type="dxa"/>
          </w:tcPr>
          <w:p w14:paraId="587295D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15-02-2025</w:t>
            </w:r>
          </w:p>
        </w:tc>
        <w:tc>
          <w:tcPr>
            <w:tcW w:w="1728" w:type="dxa"/>
          </w:tcPr>
          <w:p w14:paraId="3EEB045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5912500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2E94EEE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229D6C3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0AA1724D" w14:textId="77777777" w:rsidTr="00E33C44">
        <w:tc>
          <w:tcPr>
            <w:tcW w:w="1728" w:type="dxa"/>
          </w:tcPr>
          <w:p w14:paraId="0089473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17-02-2025</w:t>
            </w:r>
          </w:p>
        </w:tc>
        <w:tc>
          <w:tcPr>
            <w:tcW w:w="1728" w:type="dxa"/>
          </w:tcPr>
          <w:p w14:paraId="2D7EC1C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72DDE31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455DB3D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36CA516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56116001" w14:textId="77777777" w:rsidTr="00E33C44">
        <w:tc>
          <w:tcPr>
            <w:tcW w:w="1728" w:type="dxa"/>
          </w:tcPr>
          <w:p w14:paraId="6EAAA8F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18-02-2025</w:t>
            </w:r>
          </w:p>
        </w:tc>
        <w:tc>
          <w:tcPr>
            <w:tcW w:w="1728" w:type="dxa"/>
          </w:tcPr>
          <w:p w14:paraId="242035D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02BF332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7C195CA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7403EFB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2FF9A600" w14:textId="77777777" w:rsidTr="00E33C44">
        <w:tc>
          <w:tcPr>
            <w:tcW w:w="1728" w:type="dxa"/>
          </w:tcPr>
          <w:p w14:paraId="739CFCA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19-02-2025</w:t>
            </w:r>
          </w:p>
        </w:tc>
        <w:tc>
          <w:tcPr>
            <w:tcW w:w="1728" w:type="dxa"/>
          </w:tcPr>
          <w:p w14:paraId="68964B6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68D828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478F096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5568C92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488B2474" w14:textId="77777777" w:rsidTr="00E33C44">
        <w:tc>
          <w:tcPr>
            <w:tcW w:w="1728" w:type="dxa"/>
          </w:tcPr>
          <w:p w14:paraId="176216C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20-02-2025</w:t>
            </w:r>
          </w:p>
        </w:tc>
        <w:tc>
          <w:tcPr>
            <w:tcW w:w="1728" w:type="dxa"/>
          </w:tcPr>
          <w:p w14:paraId="290FD24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5F02409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74758C9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5C9E861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2A5F6E65" w14:textId="77777777" w:rsidTr="00E33C44">
        <w:tc>
          <w:tcPr>
            <w:tcW w:w="1728" w:type="dxa"/>
          </w:tcPr>
          <w:p w14:paraId="1D0258E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21-02-2025</w:t>
            </w:r>
          </w:p>
        </w:tc>
        <w:tc>
          <w:tcPr>
            <w:tcW w:w="1728" w:type="dxa"/>
          </w:tcPr>
          <w:p w14:paraId="7E19327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27B1E0F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6E0F2BA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5709B48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776E60B0" w14:textId="77777777" w:rsidTr="00E33C44">
        <w:tc>
          <w:tcPr>
            <w:tcW w:w="1728" w:type="dxa"/>
          </w:tcPr>
          <w:p w14:paraId="2A1AD9E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22-02-2025</w:t>
            </w:r>
          </w:p>
        </w:tc>
        <w:tc>
          <w:tcPr>
            <w:tcW w:w="1728" w:type="dxa"/>
          </w:tcPr>
          <w:p w14:paraId="632567A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2D054BA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3F33258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28343F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6007B7A0" w14:textId="77777777" w:rsidTr="00E33C44">
        <w:tc>
          <w:tcPr>
            <w:tcW w:w="1728" w:type="dxa"/>
          </w:tcPr>
          <w:p w14:paraId="608044B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24-02-2025</w:t>
            </w:r>
          </w:p>
        </w:tc>
        <w:tc>
          <w:tcPr>
            <w:tcW w:w="1728" w:type="dxa"/>
          </w:tcPr>
          <w:p w14:paraId="33D8CED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1F84B87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41A5B8A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0DAA799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049824E9" w14:textId="77777777" w:rsidTr="00E33C44">
        <w:tc>
          <w:tcPr>
            <w:tcW w:w="1728" w:type="dxa"/>
          </w:tcPr>
          <w:p w14:paraId="231C552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25-02-2025</w:t>
            </w:r>
          </w:p>
        </w:tc>
        <w:tc>
          <w:tcPr>
            <w:tcW w:w="1728" w:type="dxa"/>
          </w:tcPr>
          <w:p w14:paraId="10FCC0A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4B783C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5EBEBF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56BBFAF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55133F62" w14:textId="77777777" w:rsidTr="00E33C44">
        <w:tc>
          <w:tcPr>
            <w:tcW w:w="1728" w:type="dxa"/>
          </w:tcPr>
          <w:p w14:paraId="5BCCBB2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26-02-2025</w:t>
            </w:r>
          </w:p>
        </w:tc>
        <w:tc>
          <w:tcPr>
            <w:tcW w:w="1728" w:type="dxa"/>
          </w:tcPr>
          <w:p w14:paraId="5835F14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287656F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5EF3D6B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4B81FE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426E9E39" w14:textId="77777777" w:rsidTr="00E33C44">
        <w:tc>
          <w:tcPr>
            <w:tcW w:w="1728" w:type="dxa"/>
          </w:tcPr>
          <w:p w14:paraId="5E736FF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27-02-2025</w:t>
            </w:r>
          </w:p>
        </w:tc>
        <w:tc>
          <w:tcPr>
            <w:tcW w:w="1728" w:type="dxa"/>
          </w:tcPr>
          <w:p w14:paraId="0D9B16A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11C08F7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234C5B5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4358D84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79AE8097" w14:textId="77777777" w:rsidTr="00E33C44">
        <w:tc>
          <w:tcPr>
            <w:tcW w:w="1728" w:type="dxa"/>
          </w:tcPr>
          <w:p w14:paraId="28B8B68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28-02-2025</w:t>
            </w:r>
          </w:p>
        </w:tc>
        <w:tc>
          <w:tcPr>
            <w:tcW w:w="1728" w:type="dxa"/>
          </w:tcPr>
          <w:p w14:paraId="513FB10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13787FF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10D2EA3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066F5F7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5C15BC7B" w14:textId="77777777" w:rsidTr="00E33C44">
        <w:tc>
          <w:tcPr>
            <w:tcW w:w="1728" w:type="dxa"/>
          </w:tcPr>
          <w:p w14:paraId="368826A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01-03-2025</w:t>
            </w:r>
          </w:p>
        </w:tc>
        <w:tc>
          <w:tcPr>
            <w:tcW w:w="1728" w:type="dxa"/>
          </w:tcPr>
          <w:p w14:paraId="2040A49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6AF65A3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07EEEBE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73DC0E1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3E58B940" w14:textId="77777777" w:rsidTr="00E33C44">
        <w:tc>
          <w:tcPr>
            <w:tcW w:w="1728" w:type="dxa"/>
          </w:tcPr>
          <w:p w14:paraId="48ECADF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03-03-2025</w:t>
            </w:r>
          </w:p>
        </w:tc>
        <w:tc>
          <w:tcPr>
            <w:tcW w:w="1728" w:type="dxa"/>
          </w:tcPr>
          <w:p w14:paraId="3ADBFE6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24BABAE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2AA1572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0A99838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4EDADCAA" w14:textId="77777777" w:rsidTr="00E33C44">
        <w:tc>
          <w:tcPr>
            <w:tcW w:w="1728" w:type="dxa"/>
          </w:tcPr>
          <w:p w14:paraId="6CC79DD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04-03-2025</w:t>
            </w:r>
          </w:p>
        </w:tc>
        <w:tc>
          <w:tcPr>
            <w:tcW w:w="1728" w:type="dxa"/>
          </w:tcPr>
          <w:p w14:paraId="40FF60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201C6FF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7DFFFBB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60699DE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492668EE" w14:textId="77777777" w:rsidTr="00E33C44">
        <w:tc>
          <w:tcPr>
            <w:tcW w:w="1728" w:type="dxa"/>
          </w:tcPr>
          <w:p w14:paraId="3D503F5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05-03-2025</w:t>
            </w:r>
          </w:p>
        </w:tc>
        <w:tc>
          <w:tcPr>
            <w:tcW w:w="1728" w:type="dxa"/>
          </w:tcPr>
          <w:p w14:paraId="4A9C02A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5E1E335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47A410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7C2C437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2D025E6C" w14:textId="77777777" w:rsidTr="00E33C44">
        <w:tc>
          <w:tcPr>
            <w:tcW w:w="1728" w:type="dxa"/>
          </w:tcPr>
          <w:p w14:paraId="61944DC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06-03-2025</w:t>
            </w:r>
          </w:p>
        </w:tc>
        <w:tc>
          <w:tcPr>
            <w:tcW w:w="1728" w:type="dxa"/>
          </w:tcPr>
          <w:p w14:paraId="1179751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7B8C942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5B1C252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61CA67F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41EE85B7" w14:textId="77777777" w:rsidTr="00E33C44">
        <w:tc>
          <w:tcPr>
            <w:tcW w:w="1728" w:type="dxa"/>
          </w:tcPr>
          <w:p w14:paraId="4EED0E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07-03-2025</w:t>
            </w:r>
          </w:p>
        </w:tc>
        <w:tc>
          <w:tcPr>
            <w:tcW w:w="1728" w:type="dxa"/>
          </w:tcPr>
          <w:p w14:paraId="775FB52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2DB6ACC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541047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0FA1816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1C04F9AD" w14:textId="77777777" w:rsidTr="00E33C44">
        <w:tc>
          <w:tcPr>
            <w:tcW w:w="1728" w:type="dxa"/>
          </w:tcPr>
          <w:p w14:paraId="768C9EE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08-03-2025</w:t>
            </w:r>
          </w:p>
        </w:tc>
        <w:tc>
          <w:tcPr>
            <w:tcW w:w="1728" w:type="dxa"/>
          </w:tcPr>
          <w:p w14:paraId="0BB8496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37E4AD4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5AD8C48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48F938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71DCC9B8" w14:textId="77777777" w:rsidTr="00E33C44">
        <w:tc>
          <w:tcPr>
            <w:tcW w:w="1728" w:type="dxa"/>
          </w:tcPr>
          <w:p w14:paraId="05EB163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10-03-2025</w:t>
            </w:r>
          </w:p>
        </w:tc>
        <w:tc>
          <w:tcPr>
            <w:tcW w:w="1728" w:type="dxa"/>
          </w:tcPr>
          <w:p w14:paraId="26C0614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3D6088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3B6A40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763F34E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733DEE34" w14:textId="77777777" w:rsidTr="00E33C44">
        <w:tc>
          <w:tcPr>
            <w:tcW w:w="1728" w:type="dxa"/>
          </w:tcPr>
          <w:p w14:paraId="3E338F5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11-03-2025</w:t>
            </w:r>
          </w:p>
        </w:tc>
        <w:tc>
          <w:tcPr>
            <w:tcW w:w="1728" w:type="dxa"/>
          </w:tcPr>
          <w:p w14:paraId="5B0F65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78A6AED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2D8EA63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548AFDF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7C8DF594" w14:textId="77777777" w:rsidTr="00E33C44">
        <w:tc>
          <w:tcPr>
            <w:tcW w:w="1728" w:type="dxa"/>
          </w:tcPr>
          <w:p w14:paraId="29E83C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12-03-2025</w:t>
            </w:r>
          </w:p>
        </w:tc>
        <w:tc>
          <w:tcPr>
            <w:tcW w:w="1728" w:type="dxa"/>
          </w:tcPr>
          <w:p w14:paraId="4D5E0FB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2C8EC79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7C8B9D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133893E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19E24748" w14:textId="77777777" w:rsidTr="00E33C44">
        <w:tc>
          <w:tcPr>
            <w:tcW w:w="1728" w:type="dxa"/>
          </w:tcPr>
          <w:p w14:paraId="6D131C9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13-03-2025</w:t>
            </w:r>
          </w:p>
        </w:tc>
        <w:tc>
          <w:tcPr>
            <w:tcW w:w="1728" w:type="dxa"/>
          </w:tcPr>
          <w:p w14:paraId="113D719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7D3BEE3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7F2DD86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1CD45C3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18A80AF4" w14:textId="77777777" w:rsidTr="00E33C44">
        <w:tc>
          <w:tcPr>
            <w:tcW w:w="1728" w:type="dxa"/>
          </w:tcPr>
          <w:p w14:paraId="18D5497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14-03-2025</w:t>
            </w:r>
          </w:p>
        </w:tc>
        <w:tc>
          <w:tcPr>
            <w:tcW w:w="1728" w:type="dxa"/>
          </w:tcPr>
          <w:p w14:paraId="496FDF1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63CEBAD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0CE3A90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14D70A0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5EC273B0" w14:textId="77777777" w:rsidTr="00E33C44">
        <w:tc>
          <w:tcPr>
            <w:tcW w:w="1728" w:type="dxa"/>
          </w:tcPr>
          <w:p w14:paraId="01B901C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15-03-2025</w:t>
            </w:r>
          </w:p>
        </w:tc>
        <w:tc>
          <w:tcPr>
            <w:tcW w:w="1728" w:type="dxa"/>
          </w:tcPr>
          <w:p w14:paraId="31858ED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6BC6021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264ADC0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20E726A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718879B0" w14:textId="77777777" w:rsidTr="00E33C44">
        <w:tc>
          <w:tcPr>
            <w:tcW w:w="1728" w:type="dxa"/>
          </w:tcPr>
          <w:p w14:paraId="64DD086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17-03-2025</w:t>
            </w:r>
          </w:p>
        </w:tc>
        <w:tc>
          <w:tcPr>
            <w:tcW w:w="1728" w:type="dxa"/>
          </w:tcPr>
          <w:p w14:paraId="0E98D6C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187444F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3F86AC2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2C87D1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6241D69F" w14:textId="77777777" w:rsidTr="00E33C44">
        <w:tc>
          <w:tcPr>
            <w:tcW w:w="1728" w:type="dxa"/>
          </w:tcPr>
          <w:p w14:paraId="1BB15B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18-03-2025</w:t>
            </w:r>
          </w:p>
        </w:tc>
        <w:tc>
          <w:tcPr>
            <w:tcW w:w="1728" w:type="dxa"/>
          </w:tcPr>
          <w:p w14:paraId="7E0D8CF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68E598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4B24C06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5BF508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6FC460CE" w14:textId="77777777" w:rsidTr="00E33C44">
        <w:tc>
          <w:tcPr>
            <w:tcW w:w="1728" w:type="dxa"/>
          </w:tcPr>
          <w:p w14:paraId="12D3890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19-03-2025</w:t>
            </w:r>
          </w:p>
        </w:tc>
        <w:tc>
          <w:tcPr>
            <w:tcW w:w="1728" w:type="dxa"/>
          </w:tcPr>
          <w:p w14:paraId="583D71C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484349D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 xml:space="preserve">Mengikuti briefing </w:t>
            </w:r>
            <w:r w:rsidRPr="00431CC7">
              <w:rPr>
                <w:rFonts w:ascii="Times New Roman" w:hAnsi="Times New Roman" w:cs="Times New Roman"/>
              </w:rPr>
              <w:lastRenderedPageBreak/>
              <w:t>evakuasi dan SOP keselamatan</w:t>
            </w:r>
          </w:p>
        </w:tc>
        <w:tc>
          <w:tcPr>
            <w:tcW w:w="1728" w:type="dxa"/>
          </w:tcPr>
          <w:p w14:paraId="5873C54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Ruang briefing staf</w:t>
            </w:r>
          </w:p>
        </w:tc>
        <w:tc>
          <w:tcPr>
            <w:tcW w:w="1728" w:type="dxa"/>
          </w:tcPr>
          <w:p w14:paraId="6C64BD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3E8B5E93" w14:textId="77777777" w:rsidTr="00E33C44">
        <w:tc>
          <w:tcPr>
            <w:tcW w:w="1728" w:type="dxa"/>
          </w:tcPr>
          <w:p w14:paraId="5BC2A70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20-03-2025</w:t>
            </w:r>
          </w:p>
        </w:tc>
        <w:tc>
          <w:tcPr>
            <w:tcW w:w="1728" w:type="dxa"/>
          </w:tcPr>
          <w:p w14:paraId="558FDD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0B3B709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025AEFC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75AE65F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40B17D8E" w14:textId="77777777" w:rsidTr="00E33C44">
        <w:tc>
          <w:tcPr>
            <w:tcW w:w="1728" w:type="dxa"/>
          </w:tcPr>
          <w:p w14:paraId="03B7F8B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21-03-2025</w:t>
            </w:r>
          </w:p>
        </w:tc>
        <w:tc>
          <w:tcPr>
            <w:tcW w:w="1728" w:type="dxa"/>
          </w:tcPr>
          <w:p w14:paraId="43CD004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2A90C3C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0EB3087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0558F4B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14F61A2C" w14:textId="77777777" w:rsidTr="00E33C44">
        <w:tc>
          <w:tcPr>
            <w:tcW w:w="1728" w:type="dxa"/>
          </w:tcPr>
          <w:p w14:paraId="742A7F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22-03-2025</w:t>
            </w:r>
          </w:p>
        </w:tc>
        <w:tc>
          <w:tcPr>
            <w:tcW w:w="1728" w:type="dxa"/>
          </w:tcPr>
          <w:p w14:paraId="1D63DC6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1B0B7DC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22E5797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58717D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0EA9B21A" w14:textId="77777777" w:rsidTr="00E33C44">
        <w:tc>
          <w:tcPr>
            <w:tcW w:w="1728" w:type="dxa"/>
          </w:tcPr>
          <w:p w14:paraId="4056B4C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24-03-2025</w:t>
            </w:r>
          </w:p>
        </w:tc>
        <w:tc>
          <w:tcPr>
            <w:tcW w:w="1728" w:type="dxa"/>
          </w:tcPr>
          <w:p w14:paraId="5961B88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14F1713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0D90C76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063DDF3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7BE2BE99" w14:textId="77777777" w:rsidTr="00E33C44">
        <w:tc>
          <w:tcPr>
            <w:tcW w:w="1728" w:type="dxa"/>
          </w:tcPr>
          <w:p w14:paraId="1F2256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25-03-2025</w:t>
            </w:r>
          </w:p>
        </w:tc>
        <w:tc>
          <w:tcPr>
            <w:tcW w:w="1728" w:type="dxa"/>
          </w:tcPr>
          <w:p w14:paraId="036AC70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32615B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5BF0402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2AD9AD8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7B291938" w14:textId="77777777" w:rsidTr="00E33C44">
        <w:tc>
          <w:tcPr>
            <w:tcW w:w="1728" w:type="dxa"/>
          </w:tcPr>
          <w:p w14:paraId="44B6FA6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26-03-2025</w:t>
            </w:r>
          </w:p>
        </w:tc>
        <w:tc>
          <w:tcPr>
            <w:tcW w:w="1728" w:type="dxa"/>
          </w:tcPr>
          <w:p w14:paraId="3AB02C6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13A3A0F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0762024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55FD8D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4E74B644" w14:textId="77777777" w:rsidTr="00E33C44">
        <w:tc>
          <w:tcPr>
            <w:tcW w:w="1728" w:type="dxa"/>
          </w:tcPr>
          <w:p w14:paraId="72B9775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27-03-2025</w:t>
            </w:r>
          </w:p>
        </w:tc>
        <w:tc>
          <w:tcPr>
            <w:tcW w:w="1728" w:type="dxa"/>
          </w:tcPr>
          <w:p w14:paraId="5025656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45B118C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361099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35CE829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6E161B2A" w14:textId="77777777" w:rsidTr="00E33C44">
        <w:tc>
          <w:tcPr>
            <w:tcW w:w="1728" w:type="dxa"/>
          </w:tcPr>
          <w:p w14:paraId="6E813F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28-03-2025</w:t>
            </w:r>
          </w:p>
        </w:tc>
        <w:tc>
          <w:tcPr>
            <w:tcW w:w="1728" w:type="dxa"/>
          </w:tcPr>
          <w:p w14:paraId="6F7286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1798677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4CC6DC9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040926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28ECA4E9" w14:textId="77777777" w:rsidTr="00E33C44">
        <w:tc>
          <w:tcPr>
            <w:tcW w:w="1728" w:type="dxa"/>
          </w:tcPr>
          <w:p w14:paraId="611D1C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29-03-2025</w:t>
            </w:r>
          </w:p>
        </w:tc>
        <w:tc>
          <w:tcPr>
            <w:tcW w:w="1728" w:type="dxa"/>
          </w:tcPr>
          <w:p w14:paraId="34D4CF4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6321C8C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2220C4F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5E316B4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5BB11935" w14:textId="77777777" w:rsidTr="00E33C44">
        <w:tc>
          <w:tcPr>
            <w:tcW w:w="1728" w:type="dxa"/>
          </w:tcPr>
          <w:p w14:paraId="197F41A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31-03-2025</w:t>
            </w:r>
          </w:p>
        </w:tc>
        <w:tc>
          <w:tcPr>
            <w:tcW w:w="1728" w:type="dxa"/>
          </w:tcPr>
          <w:p w14:paraId="4205A62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6DC4699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2313482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35C4D87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30800652" w14:textId="77777777" w:rsidTr="00E33C44">
        <w:tc>
          <w:tcPr>
            <w:tcW w:w="1728" w:type="dxa"/>
          </w:tcPr>
          <w:p w14:paraId="3420E72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01-04-2025</w:t>
            </w:r>
          </w:p>
        </w:tc>
        <w:tc>
          <w:tcPr>
            <w:tcW w:w="1728" w:type="dxa"/>
          </w:tcPr>
          <w:p w14:paraId="6D4FFE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30D9197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 xml:space="preserve">Melayani tamu VIP dalam </w:t>
            </w:r>
            <w:r w:rsidRPr="00431CC7">
              <w:rPr>
                <w:rFonts w:ascii="Times New Roman" w:hAnsi="Times New Roman" w:cs="Times New Roman"/>
              </w:rPr>
              <w:lastRenderedPageBreak/>
              <w:t>acara private meeting</w:t>
            </w:r>
          </w:p>
        </w:tc>
        <w:tc>
          <w:tcPr>
            <w:tcW w:w="1728" w:type="dxa"/>
          </w:tcPr>
          <w:p w14:paraId="13B1CF3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Diamond</w:t>
            </w:r>
          </w:p>
        </w:tc>
        <w:tc>
          <w:tcPr>
            <w:tcW w:w="1728" w:type="dxa"/>
          </w:tcPr>
          <w:p w14:paraId="2766DED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7D46A04F" w14:textId="77777777" w:rsidTr="00E33C44">
        <w:tc>
          <w:tcPr>
            <w:tcW w:w="1728" w:type="dxa"/>
          </w:tcPr>
          <w:p w14:paraId="3A7F495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02-04-2025</w:t>
            </w:r>
          </w:p>
        </w:tc>
        <w:tc>
          <w:tcPr>
            <w:tcW w:w="1728" w:type="dxa"/>
          </w:tcPr>
          <w:p w14:paraId="402C4D8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7EA6976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580BD53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590058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692490A6" w14:textId="77777777" w:rsidTr="00E33C44">
        <w:tc>
          <w:tcPr>
            <w:tcW w:w="1728" w:type="dxa"/>
          </w:tcPr>
          <w:p w14:paraId="1980E9B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03-04-2025</w:t>
            </w:r>
          </w:p>
        </w:tc>
        <w:tc>
          <w:tcPr>
            <w:tcW w:w="1728" w:type="dxa"/>
          </w:tcPr>
          <w:p w14:paraId="0192E46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7B52065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14CACC5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430D1D2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29FE5BFD" w14:textId="77777777" w:rsidTr="00E33C44">
        <w:tc>
          <w:tcPr>
            <w:tcW w:w="1728" w:type="dxa"/>
          </w:tcPr>
          <w:p w14:paraId="3ACE199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04-04-2025</w:t>
            </w:r>
          </w:p>
        </w:tc>
        <w:tc>
          <w:tcPr>
            <w:tcW w:w="1728" w:type="dxa"/>
          </w:tcPr>
          <w:p w14:paraId="0FB8247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265C0A6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3407E01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2D2CC7E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6F65A90E" w14:textId="77777777" w:rsidTr="00E33C44">
        <w:tc>
          <w:tcPr>
            <w:tcW w:w="1728" w:type="dxa"/>
          </w:tcPr>
          <w:p w14:paraId="1E1BB5A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05-04-2025</w:t>
            </w:r>
          </w:p>
        </w:tc>
        <w:tc>
          <w:tcPr>
            <w:tcW w:w="1728" w:type="dxa"/>
          </w:tcPr>
          <w:p w14:paraId="2815939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5ECC480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5DF4CAA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1310324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7D4C013D" w14:textId="77777777" w:rsidTr="00E33C44">
        <w:tc>
          <w:tcPr>
            <w:tcW w:w="1728" w:type="dxa"/>
          </w:tcPr>
          <w:p w14:paraId="2A13611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07-04-2025</w:t>
            </w:r>
          </w:p>
        </w:tc>
        <w:tc>
          <w:tcPr>
            <w:tcW w:w="1728" w:type="dxa"/>
          </w:tcPr>
          <w:p w14:paraId="447FA11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6F52E5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5A3ABD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1A9265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19936D9D" w14:textId="77777777" w:rsidTr="00E33C44">
        <w:tc>
          <w:tcPr>
            <w:tcW w:w="1728" w:type="dxa"/>
          </w:tcPr>
          <w:p w14:paraId="67D86E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08-04-2025</w:t>
            </w:r>
          </w:p>
        </w:tc>
        <w:tc>
          <w:tcPr>
            <w:tcW w:w="1728" w:type="dxa"/>
          </w:tcPr>
          <w:p w14:paraId="7501FFE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68C2EFF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197CFFF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6B7599A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6440C4D9" w14:textId="77777777" w:rsidTr="00E33C44">
        <w:tc>
          <w:tcPr>
            <w:tcW w:w="1728" w:type="dxa"/>
          </w:tcPr>
          <w:p w14:paraId="47E0D57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09-04-2025</w:t>
            </w:r>
          </w:p>
        </w:tc>
        <w:tc>
          <w:tcPr>
            <w:tcW w:w="1728" w:type="dxa"/>
          </w:tcPr>
          <w:p w14:paraId="1769D6E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526616E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3188DA6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6A30913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25511A6D" w14:textId="77777777" w:rsidTr="00E33C44">
        <w:tc>
          <w:tcPr>
            <w:tcW w:w="1728" w:type="dxa"/>
          </w:tcPr>
          <w:p w14:paraId="23CCA40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10-04-2025</w:t>
            </w:r>
          </w:p>
        </w:tc>
        <w:tc>
          <w:tcPr>
            <w:tcW w:w="1728" w:type="dxa"/>
          </w:tcPr>
          <w:p w14:paraId="7CBE842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33E0A88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4CAF281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76A14E9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1EEAE486" w14:textId="77777777" w:rsidTr="00E33C44">
        <w:tc>
          <w:tcPr>
            <w:tcW w:w="1728" w:type="dxa"/>
          </w:tcPr>
          <w:p w14:paraId="336F8F2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11-04-2025</w:t>
            </w:r>
          </w:p>
        </w:tc>
        <w:tc>
          <w:tcPr>
            <w:tcW w:w="1728" w:type="dxa"/>
          </w:tcPr>
          <w:p w14:paraId="59D3B6E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2A1D107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380E715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1D1DE51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1A38B6DE" w14:textId="77777777" w:rsidTr="00E33C44">
        <w:tc>
          <w:tcPr>
            <w:tcW w:w="1728" w:type="dxa"/>
          </w:tcPr>
          <w:p w14:paraId="344DA67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12-04-2025</w:t>
            </w:r>
          </w:p>
        </w:tc>
        <w:tc>
          <w:tcPr>
            <w:tcW w:w="1728" w:type="dxa"/>
          </w:tcPr>
          <w:p w14:paraId="21F92A5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6EDAC53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59CBC45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7938FC6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31B312A6" w14:textId="77777777" w:rsidTr="00E33C44">
        <w:tc>
          <w:tcPr>
            <w:tcW w:w="1728" w:type="dxa"/>
          </w:tcPr>
          <w:p w14:paraId="0CCC316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14-04-2025</w:t>
            </w:r>
          </w:p>
        </w:tc>
        <w:tc>
          <w:tcPr>
            <w:tcW w:w="1728" w:type="dxa"/>
          </w:tcPr>
          <w:p w14:paraId="108FEC3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7C661C3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7454B4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708B792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2E020886" w14:textId="77777777" w:rsidTr="00E33C44">
        <w:tc>
          <w:tcPr>
            <w:tcW w:w="1728" w:type="dxa"/>
          </w:tcPr>
          <w:p w14:paraId="3DDF498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15-04-2025</w:t>
            </w:r>
          </w:p>
        </w:tc>
        <w:tc>
          <w:tcPr>
            <w:tcW w:w="1728" w:type="dxa"/>
          </w:tcPr>
          <w:p w14:paraId="3A1507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53D9270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4CBC06E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646266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3ADD646F" w14:textId="77777777" w:rsidTr="00E33C44">
        <w:tc>
          <w:tcPr>
            <w:tcW w:w="1728" w:type="dxa"/>
          </w:tcPr>
          <w:p w14:paraId="1F0DCA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16-04-2025</w:t>
            </w:r>
          </w:p>
        </w:tc>
        <w:tc>
          <w:tcPr>
            <w:tcW w:w="1728" w:type="dxa"/>
          </w:tcPr>
          <w:p w14:paraId="6F30D1E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3EF1792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50C1150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1A51455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078EBE63" w14:textId="77777777" w:rsidTr="00E33C44">
        <w:tc>
          <w:tcPr>
            <w:tcW w:w="1728" w:type="dxa"/>
          </w:tcPr>
          <w:p w14:paraId="5A62C3A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17-04-2025</w:t>
            </w:r>
          </w:p>
        </w:tc>
        <w:tc>
          <w:tcPr>
            <w:tcW w:w="1728" w:type="dxa"/>
          </w:tcPr>
          <w:p w14:paraId="19F8A28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727FEC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3091CA8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6414A8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67ED485C" w14:textId="77777777" w:rsidTr="00E33C44">
        <w:tc>
          <w:tcPr>
            <w:tcW w:w="1728" w:type="dxa"/>
          </w:tcPr>
          <w:p w14:paraId="0A2A8C7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18-04-2025</w:t>
            </w:r>
          </w:p>
        </w:tc>
        <w:tc>
          <w:tcPr>
            <w:tcW w:w="1728" w:type="dxa"/>
          </w:tcPr>
          <w:p w14:paraId="1D5AB8E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3C740DF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4B48C8B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42483A3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3748ECBC" w14:textId="77777777" w:rsidTr="00E33C44">
        <w:tc>
          <w:tcPr>
            <w:tcW w:w="1728" w:type="dxa"/>
          </w:tcPr>
          <w:p w14:paraId="14FDD4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19-04-2025</w:t>
            </w:r>
          </w:p>
        </w:tc>
        <w:tc>
          <w:tcPr>
            <w:tcW w:w="1728" w:type="dxa"/>
          </w:tcPr>
          <w:p w14:paraId="68BECBC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7A9B6A9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375483D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40527B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6C615251" w14:textId="77777777" w:rsidTr="00E33C44">
        <w:tc>
          <w:tcPr>
            <w:tcW w:w="1728" w:type="dxa"/>
          </w:tcPr>
          <w:p w14:paraId="03AEB7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21-04-2025</w:t>
            </w:r>
          </w:p>
        </w:tc>
        <w:tc>
          <w:tcPr>
            <w:tcW w:w="1728" w:type="dxa"/>
          </w:tcPr>
          <w:p w14:paraId="60CDDC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5486BC7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4FF822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7D48C95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7CD61D32" w14:textId="77777777" w:rsidTr="00E33C44">
        <w:tc>
          <w:tcPr>
            <w:tcW w:w="1728" w:type="dxa"/>
          </w:tcPr>
          <w:p w14:paraId="6C9FD85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22-04-2025</w:t>
            </w:r>
          </w:p>
        </w:tc>
        <w:tc>
          <w:tcPr>
            <w:tcW w:w="1728" w:type="dxa"/>
          </w:tcPr>
          <w:p w14:paraId="4B3BAFF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4BDA644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1445F7E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5B44E3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3E35D55E" w14:textId="77777777" w:rsidTr="00E33C44">
        <w:tc>
          <w:tcPr>
            <w:tcW w:w="1728" w:type="dxa"/>
          </w:tcPr>
          <w:p w14:paraId="3D2AFB6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23-04-2025</w:t>
            </w:r>
          </w:p>
        </w:tc>
        <w:tc>
          <w:tcPr>
            <w:tcW w:w="1728" w:type="dxa"/>
          </w:tcPr>
          <w:p w14:paraId="34FA879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0A306D0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7ED419E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29F1D99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07DD842F" w14:textId="77777777" w:rsidTr="00E33C44">
        <w:tc>
          <w:tcPr>
            <w:tcW w:w="1728" w:type="dxa"/>
          </w:tcPr>
          <w:p w14:paraId="32474A9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24-04-2025</w:t>
            </w:r>
          </w:p>
        </w:tc>
        <w:tc>
          <w:tcPr>
            <w:tcW w:w="1728" w:type="dxa"/>
          </w:tcPr>
          <w:p w14:paraId="7406769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36FFC3D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0D07D74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00DBB5E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1D2F6A11" w14:textId="77777777" w:rsidTr="00E33C44">
        <w:tc>
          <w:tcPr>
            <w:tcW w:w="1728" w:type="dxa"/>
          </w:tcPr>
          <w:p w14:paraId="5824B3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25-04-2025</w:t>
            </w:r>
          </w:p>
        </w:tc>
        <w:tc>
          <w:tcPr>
            <w:tcW w:w="1728" w:type="dxa"/>
          </w:tcPr>
          <w:p w14:paraId="1313863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6F101AE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57E521F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0C5468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47E860BA" w14:textId="77777777" w:rsidTr="00E33C44">
        <w:tc>
          <w:tcPr>
            <w:tcW w:w="1728" w:type="dxa"/>
          </w:tcPr>
          <w:p w14:paraId="3F04BE5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26-04-2025</w:t>
            </w:r>
          </w:p>
        </w:tc>
        <w:tc>
          <w:tcPr>
            <w:tcW w:w="1728" w:type="dxa"/>
          </w:tcPr>
          <w:p w14:paraId="34077B0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1E07B0C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2816B2F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09DB94C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637E8B44" w14:textId="77777777" w:rsidTr="00E33C44">
        <w:tc>
          <w:tcPr>
            <w:tcW w:w="1728" w:type="dxa"/>
          </w:tcPr>
          <w:p w14:paraId="38D39AC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28-04-2025</w:t>
            </w:r>
          </w:p>
        </w:tc>
        <w:tc>
          <w:tcPr>
            <w:tcW w:w="1728" w:type="dxa"/>
          </w:tcPr>
          <w:p w14:paraId="28E4E07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6F84F75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5B11E6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58BCF13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4F91CC15" w14:textId="77777777" w:rsidTr="00E33C44">
        <w:tc>
          <w:tcPr>
            <w:tcW w:w="1728" w:type="dxa"/>
          </w:tcPr>
          <w:p w14:paraId="08B1AA1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29-04-2025</w:t>
            </w:r>
          </w:p>
        </w:tc>
        <w:tc>
          <w:tcPr>
            <w:tcW w:w="1728" w:type="dxa"/>
          </w:tcPr>
          <w:p w14:paraId="22D5F30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04D9AE9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2E0A7B5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6329A45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4A06B122" w14:textId="77777777" w:rsidTr="00E33C44">
        <w:tc>
          <w:tcPr>
            <w:tcW w:w="1728" w:type="dxa"/>
          </w:tcPr>
          <w:p w14:paraId="274F29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30-04-2025</w:t>
            </w:r>
          </w:p>
        </w:tc>
        <w:tc>
          <w:tcPr>
            <w:tcW w:w="1728" w:type="dxa"/>
          </w:tcPr>
          <w:p w14:paraId="230583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2590211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2552ABE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6F988A8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423E56D4" w14:textId="77777777" w:rsidTr="00E33C44">
        <w:tc>
          <w:tcPr>
            <w:tcW w:w="1728" w:type="dxa"/>
          </w:tcPr>
          <w:p w14:paraId="7DC654C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01-05-2025</w:t>
            </w:r>
          </w:p>
        </w:tc>
        <w:tc>
          <w:tcPr>
            <w:tcW w:w="1728" w:type="dxa"/>
          </w:tcPr>
          <w:p w14:paraId="3CAEE73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1CE9780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43ADB9B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7AB9BAC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3D853D2A" w14:textId="77777777" w:rsidTr="00E33C44">
        <w:tc>
          <w:tcPr>
            <w:tcW w:w="1728" w:type="dxa"/>
          </w:tcPr>
          <w:p w14:paraId="6C95DF4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02-05-2025</w:t>
            </w:r>
          </w:p>
        </w:tc>
        <w:tc>
          <w:tcPr>
            <w:tcW w:w="1728" w:type="dxa"/>
          </w:tcPr>
          <w:p w14:paraId="4CA28B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12BEE07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3FB66A1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54117A1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16B35CDF" w14:textId="77777777" w:rsidTr="00E33C44">
        <w:tc>
          <w:tcPr>
            <w:tcW w:w="1728" w:type="dxa"/>
          </w:tcPr>
          <w:p w14:paraId="3B883D5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03-05-2025</w:t>
            </w:r>
          </w:p>
        </w:tc>
        <w:tc>
          <w:tcPr>
            <w:tcW w:w="1728" w:type="dxa"/>
          </w:tcPr>
          <w:p w14:paraId="74A503B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798CABF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24AF1CB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6CEE8D6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1EA07406" w14:textId="77777777" w:rsidTr="00E33C44">
        <w:tc>
          <w:tcPr>
            <w:tcW w:w="1728" w:type="dxa"/>
          </w:tcPr>
          <w:p w14:paraId="79FE902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05-05-2025</w:t>
            </w:r>
          </w:p>
        </w:tc>
        <w:tc>
          <w:tcPr>
            <w:tcW w:w="1728" w:type="dxa"/>
          </w:tcPr>
          <w:p w14:paraId="35EE25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0C1801D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100C273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3D486D9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0F4D0B7C" w14:textId="77777777" w:rsidTr="00E33C44">
        <w:tc>
          <w:tcPr>
            <w:tcW w:w="1728" w:type="dxa"/>
          </w:tcPr>
          <w:p w14:paraId="0C8FD8E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06-05-2025</w:t>
            </w:r>
          </w:p>
        </w:tc>
        <w:tc>
          <w:tcPr>
            <w:tcW w:w="1728" w:type="dxa"/>
          </w:tcPr>
          <w:p w14:paraId="0581F8A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662C0D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432139B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6CAEF72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6A215A01" w14:textId="77777777" w:rsidTr="00E33C44">
        <w:tc>
          <w:tcPr>
            <w:tcW w:w="1728" w:type="dxa"/>
          </w:tcPr>
          <w:p w14:paraId="19BE46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07-05-2025</w:t>
            </w:r>
          </w:p>
        </w:tc>
        <w:tc>
          <w:tcPr>
            <w:tcW w:w="1728" w:type="dxa"/>
          </w:tcPr>
          <w:p w14:paraId="339133F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64825D4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78410D2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72A2C9B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026FCE54" w14:textId="77777777" w:rsidTr="00E33C44">
        <w:tc>
          <w:tcPr>
            <w:tcW w:w="1728" w:type="dxa"/>
          </w:tcPr>
          <w:p w14:paraId="1C86C13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08-05-2025</w:t>
            </w:r>
          </w:p>
        </w:tc>
        <w:tc>
          <w:tcPr>
            <w:tcW w:w="1728" w:type="dxa"/>
          </w:tcPr>
          <w:p w14:paraId="78AE2CB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4CF595D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0481FF3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0A29D8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6D2BCC71" w14:textId="77777777" w:rsidTr="00E33C44">
        <w:tc>
          <w:tcPr>
            <w:tcW w:w="1728" w:type="dxa"/>
          </w:tcPr>
          <w:p w14:paraId="164B1E6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09-05-2025</w:t>
            </w:r>
          </w:p>
        </w:tc>
        <w:tc>
          <w:tcPr>
            <w:tcW w:w="1728" w:type="dxa"/>
          </w:tcPr>
          <w:p w14:paraId="5ADAC7A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162A989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7B2D2F9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0F87F0C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69D07781" w14:textId="77777777" w:rsidTr="00E33C44">
        <w:tc>
          <w:tcPr>
            <w:tcW w:w="1728" w:type="dxa"/>
          </w:tcPr>
          <w:p w14:paraId="444EEAF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10-05-2025</w:t>
            </w:r>
          </w:p>
        </w:tc>
        <w:tc>
          <w:tcPr>
            <w:tcW w:w="1728" w:type="dxa"/>
          </w:tcPr>
          <w:p w14:paraId="2298A6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5526190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319B347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2A390D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32F257A7" w14:textId="77777777" w:rsidTr="00E33C44">
        <w:tc>
          <w:tcPr>
            <w:tcW w:w="1728" w:type="dxa"/>
          </w:tcPr>
          <w:p w14:paraId="7D856F0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12-05-2025</w:t>
            </w:r>
          </w:p>
        </w:tc>
        <w:tc>
          <w:tcPr>
            <w:tcW w:w="1728" w:type="dxa"/>
          </w:tcPr>
          <w:p w14:paraId="030106E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5971CD8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7DE60A6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7D2942B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12D372FB" w14:textId="77777777" w:rsidTr="00E33C44">
        <w:tc>
          <w:tcPr>
            <w:tcW w:w="1728" w:type="dxa"/>
          </w:tcPr>
          <w:p w14:paraId="1619796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13-05-2025</w:t>
            </w:r>
          </w:p>
        </w:tc>
        <w:tc>
          <w:tcPr>
            <w:tcW w:w="1728" w:type="dxa"/>
          </w:tcPr>
          <w:p w14:paraId="6A537F8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204FEB0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34F76F7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137BE38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01C44E43" w14:textId="77777777" w:rsidTr="00E33C44">
        <w:tc>
          <w:tcPr>
            <w:tcW w:w="1728" w:type="dxa"/>
          </w:tcPr>
          <w:p w14:paraId="54EEB39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14-05-2025</w:t>
            </w:r>
          </w:p>
        </w:tc>
        <w:tc>
          <w:tcPr>
            <w:tcW w:w="1728" w:type="dxa"/>
          </w:tcPr>
          <w:p w14:paraId="646D83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584FFED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0FF075D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16E59CF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0CD69B35" w14:textId="77777777" w:rsidTr="00E33C44">
        <w:tc>
          <w:tcPr>
            <w:tcW w:w="1728" w:type="dxa"/>
          </w:tcPr>
          <w:p w14:paraId="62FB04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15-05-2025</w:t>
            </w:r>
          </w:p>
        </w:tc>
        <w:tc>
          <w:tcPr>
            <w:tcW w:w="1728" w:type="dxa"/>
          </w:tcPr>
          <w:p w14:paraId="52DE258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2F5176B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634434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4AAA930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58E24784" w14:textId="77777777" w:rsidTr="00E33C44">
        <w:tc>
          <w:tcPr>
            <w:tcW w:w="1728" w:type="dxa"/>
          </w:tcPr>
          <w:p w14:paraId="200CEDD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16-05-2025</w:t>
            </w:r>
          </w:p>
        </w:tc>
        <w:tc>
          <w:tcPr>
            <w:tcW w:w="1728" w:type="dxa"/>
          </w:tcPr>
          <w:p w14:paraId="2B0C08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07BB4C5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376C563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5235113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1D27B685" w14:textId="77777777" w:rsidTr="00E33C44">
        <w:tc>
          <w:tcPr>
            <w:tcW w:w="1728" w:type="dxa"/>
          </w:tcPr>
          <w:p w14:paraId="7BDE79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17-05-2025</w:t>
            </w:r>
          </w:p>
        </w:tc>
        <w:tc>
          <w:tcPr>
            <w:tcW w:w="1728" w:type="dxa"/>
          </w:tcPr>
          <w:p w14:paraId="20E083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602DEB1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5CA0254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06C3B5F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41728626" w14:textId="77777777" w:rsidTr="00E33C44">
        <w:tc>
          <w:tcPr>
            <w:tcW w:w="1728" w:type="dxa"/>
          </w:tcPr>
          <w:p w14:paraId="1791C93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19-05-2025</w:t>
            </w:r>
          </w:p>
        </w:tc>
        <w:tc>
          <w:tcPr>
            <w:tcW w:w="1728" w:type="dxa"/>
          </w:tcPr>
          <w:p w14:paraId="4EE1D01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47FA20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61BD0C1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2C8690E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0EFE72AB" w14:textId="77777777" w:rsidTr="00E33C44">
        <w:tc>
          <w:tcPr>
            <w:tcW w:w="1728" w:type="dxa"/>
          </w:tcPr>
          <w:p w14:paraId="6191468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20-05-2025</w:t>
            </w:r>
          </w:p>
        </w:tc>
        <w:tc>
          <w:tcPr>
            <w:tcW w:w="1728" w:type="dxa"/>
          </w:tcPr>
          <w:p w14:paraId="1D4BAA5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7AD3C5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295126B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294674E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04BCB9C6" w14:textId="77777777" w:rsidTr="00E33C44">
        <w:tc>
          <w:tcPr>
            <w:tcW w:w="1728" w:type="dxa"/>
          </w:tcPr>
          <w:p w14:paraId="5281D3E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21-05-2025</w:t>
            </w:r>
          </w:p>
        </w:tc>
        <w:tc>
          <w:tcPr>
            <w:tcW w:w="1728" w:type="dxa"/>
          </w:tcPr>
          <w:p w14:paraId="59AC01B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36CAA26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16C5D40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3E635B9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55C12E02" w14:textId="77777777" w:rsidTr="00E33C44">
        <w:tc>
          <w:tcPr>
            <w:tcW w:w="1728" w:type="dxa"/>
          </w:tcPr>
          <w:p w14:paraId="572F8A3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22-05-2025</w:t>
            </w:r>
          </w:p>
        </w:tc>
        <w:tc>
          <w:tcPr>
            <w:tcW w:w="1728" w:type="dxa"/>
          </w:tcPr>
          <w:p w14:paraId="55D63D0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16F0996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 xml:space="preserve">Persiapan dan pelayanan </w:t>
            </w:r>
            <w:r w:rsidRPr="00431CC7">
              <w:rPr>
                <w:rFonts w:ascii="Times New Roman" w:hAnsi="Times New Roman" w:cs="Times New Roman"/>
              </w:rPr>
              <w:lastRenderedPageBreak/>
              <w:t>welcome drink tamu</w:t>
            </w:r>
          </w:p>
        </w:tc>
        <w:tc>
          <w:tcPr>
            <w:tcW w:w="1728" w:type="dxa"/>
          </w:tcPr>
          <w:p w14:paraId="2739C60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Lobby pre-function</w:t>
            </w:r>
          </w:p>
        </w:tc>
        <w:tc>
          <w:tcPr>
            <w:tcW w:w="1728" w:type="dxa"/>
          </w:tcPr>
          <w:p w14:paraId="6E6FE56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0A187175" w14:textId="77777777" w:rsidTr="00E33C44">
        <w:tc>
          <w:tcPr>
            <w:tcW w:w="1728" w:type="dxa"/>
          </w:tcPr>
          <w:p w14:paraId="6F0EF18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23-05-2025</w:t>
            </w:r>
          </w:p>
        </w:tc>
        <w:tc>
          <w:tcPr>
            <w:tcW w:w="1728" w:type="dxa"/>
          </w:tcPr>
          <w:p w14:paraId="2B55542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0389994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50C94AF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554D1B2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3616F118" w14:textId="77777777" w:rsidTr="00E33C44">
        <w:tc>
          <w:tcPr>
            <w:tcW w:w="1728" w:type="dxa"/>
          </w:tcPr>
          <w:p w14:paraId="66C53C6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24-05-2025</w:t>
            </w:r>
          </w:p>
        </w:tc>
        <w:tc>
          <w:tcPr>
            <w:tcW w:w="1728" w:type="dxa"/>
          </w:tcPr>
          <w:p w14:paraId="37AAAC9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29ABAB5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39D81E7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33148AA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78F7F353" w14:textId="77777777" w:rsidTr="00E33C44">
        <w:tc>
          <w:tcPr>
            <w:tcW w:w="1728" w:type="dxa"/>
          </w:tcPr>
          <w:p w14:paraId="292BFEC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26-05-2025</w:t>
            </w:r>
          </w:p>
        </w:tc>
        <w:tc>
          <w:tcPr>
            <w:tcW w:w="1728" w:type="dxa"/>
          </w:tcPr>
          <w:p w14:paraId="17DB23E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4CFDA43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3992CF5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502A11C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083C9A38" w14:textId="77777777" w:rsidTr="00E33C44">
        <w:tc>
          <w:tcPr>
            <w:tcW w:w="1728" w:type="dxa"/>
          </w:tcPr>
          <w:p w14:paraId="5B3EABA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27-05-2025</w:t>
            </w:r>
          </w:p>
        </w:tc>
        <w:tc>
          <w:tcPr>
            <w:tcW w:w="1728" w:type="dxa"/>
          </w:tcPr>
          <w:p w14:paraId="0E4C83F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28700B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6D6C72A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7476AFA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038C72ED" w14:textId="77777777" w:rsidTr="00E33C44">
        <w:tc>
          <w:tcPr>
            <w:tcW w:w="1728" w:type="dxa"/>
          </w:tcPr>
          <w:p w14:paraId="17F50B0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28-05-2025</w:t>
            </w:r>
          </w:p>
        </w:tc>
        <w:tc>
          <w:tcPr>
            <w:tcW w:w="1728" w:type="dxa"/>
          </w:tcPr>
          <w:p w14:paraId="2EB48CE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5F8DEB0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627D7FF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03A2470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22DFC9C8" w14:textId="77777777" w:rsidTr="00E33C44">
        <w:tc>
          <w:tcPr>
            <w:tcW w:w="1728" w:type="dxa"/>
          </w:tcPr>
          <w:p w14:paraId="3E21A03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29-05-2025</w:t>
            </w:r>
          </w:p>
        </w:tc>
        <w:tc>
          <w:tcPr>
            <w:tcW w:w="1728" w:type="dxa"/>
          </w:tcPr>
          <w:p w14:paraId="2B0C986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1D3F7E4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27DB97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2E5C381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48764F4B" w14:textId="77777777" w:rsidTr="00E33C44">
        <w:tc>
          <w:tcPr>
            <w:tcW w:w="1728" w:type="dxa"/>
          </w:tcPr>
          <w:p w14:paraId="7E4CBCD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30-05-2025</w:t>
            </w:r>
          </w:p>
        </w:tc>
        <w:tc>
          <w:tcPr>
            <w:tcW w:w="1728" w:type="dxa"/>
          </w:tcPr>
          <w:p w14:paraId="60F4A2D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241841A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519BE0A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6405AAC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419C9A1D" w14:textId="77777777" w:rsidTr="00E33C44">
        <w:tc>
          <w:tcPr>
            <w:tcW w:w="1728" w:type="dxa"/>
          </w:tcPr>
          <w:p w14:paraId="7DCCBB6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31-05-2025</w:t>
            </w:r>
          </w:p>
        </w:tc>
        <w:tc>
          <w:tcPr>
            <w:tcW w:w="1728" w:type="dxa"/>
          </w:tcPr>
          <w:p w14:paraId="323E190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135263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5AC8B6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60FC141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09D2A160" w14:textId="77777777" w:rsidTr="00E33C44">
        <w:tc>
          <w:tcPr>
            <w:tcW w:w="1728" w:type="dxa"/>
          </w:tcPr>
          <w:p w14:paraId="2FD134D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02-06-2025</w:t>
            </w:r>
          </w:p>
        </w:tc>
        <w:tc>
          <w:tcPr>
            <w:tcW w:w="1728" w:type="dxa"/>
          </w:tcPr>
          <w:p w14:paraId="07E5AC1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1107FC3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7A62DE1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3DEEB6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33AC2762" w14:textId="77777777" w:rsidTr="00E33C44">
        <w:tc>
          <w:tcPr>
            <w:tcW w:w="1728" w:type="dxa"/>
          </w:tcPr>
          <w:p w14:paraId="708597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03-06-2025</w:t>
            </w:r>
          </w:p>
        </w:tc>
        <w:tc>
          <w:tcPr>
            <w:tcW w:w="1728" w:type="dxa"/>
          </w:tcPr>
          <w:p w14:paraId="5010CE4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2FC5709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447D876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1EBF805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3B8D3249" w14:textId="77777777" w:rsidTr="00E33C44">
        <w:tc>
          <w:tcPr>
            <w:tcW w:w="1728" w:type="dxa"/>
          </w:tcPr>
          <w:p w14:paraId="6E6FABE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04-06-2025</w:t>
            </w:r>
          </w:p>
        </w:tc>
        <w:tc>
          <w:tcPr>
            <w:tcW w:w="1728" w:type="dxa"/>
          </w:tcPr>
          <w:p w14:paraId="4D22737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3DB47F1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507B52B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26202DE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66A48483" w14:textId="77777777" w:rsidTr="00E33C44">
        <w:tc>
          <w:tcPr>
            <w:tcW w:w="1728" w:type="dxa"/>
          </w:tcPr>
          <w:p w14:paraId="32CEE5A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05-06-2025</w:t>
            </w:r>
          </w:p>
        </w:tc>
        <w:tc>
          <w:tcPr>
            <w:tcW w:w="1728" w:type="dxa"/>
          </w:tcPr>
          <w:p w14:paraId="464DD87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3375428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348679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25F5ED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3A9BB634" w14:textId="77777777" w:rsidTr="00E33C44">
        <w:tc>
          <w:tcPr>
            <w:tcW w:w="1728" w:type="dxa"/>
          </w:tcPr>
          <w:p w14:paraId="507C86F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06-06-2025</w:t>
            </w:r>
          </w:p>
        </w:tc>
        <w:tc>
          <w:tcPr>
            <w:tcW w:w="1728" w:type="dxa"/>
          </w:tcPr>
          <w:p w14:paraId="5452380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713C21E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2AEDB86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7CC8B38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326251F7" w14:textId="77777777" w:rsidTr="00E33C44">
        <w:tc>
          <w:tcPr>
            <w:tcW w:w="1728" w:type="dxa"/>
          </w:tcPr>
          <w:p w14:paraId="02A9CE6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07-06-2025</w:t>
            </w:r>
          </w:p>
        </w:tc>
        <w:tc>
          <w:tcPr>
            <w:tcW w:w="1728" w:type="dxa"/>
          </w:tcPr>
          <w:p w14:paraId="4760BD6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655007A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4A4217E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649B3C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6C19FDF7" w14:textId="77777777" w:rsidTr="00E33C44">
        <w:tc>
          <w:tcPr>
            <w:tcW w:w="1728" w:type="dxa"/>
          </w:tcPr>
          <w:p w14:paraId="00EF42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09-06-2025</w:t>
            </w:r>
          </w:p>
        </w:tc>
        <w:tc>
          <w:tcPr>
            <w:tcW w:w="1728" w:type="dxa"/>
          </w:tcPr>
          <w:p w14:paraId="75E482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5A5D48C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47BD87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4CF4F2F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403115A4" w14:textId="77777777" w:rsidTr="00E33C44">
        <w:tc>
          <w:tcPr>
            <w:tcW w:w="1728" w:type="dxa"/>
          </w:tcPr>
          <w:p w14:paraId="3C30DFD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10-06-2025</w:t>
            </w:r>
          </w:p>
        </w:tc>
        <w:tc>
          <w:tcPr>
            <w:tcW w:w="1728" w:type="dxa"/>
          </w:tcPr>
          <w:p w14:paraId="3A07552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4659A4A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780EC0C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6906AD3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420B885F" w14:textId="77777777" w:rsidTr="00E33C44">
        <w:tc>
          <w:tcPr>
            <w:tcW w:w="1728" w:type="dxa"/>
          </w:tcPr>
          <w:p w14:paraId="3618008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11-06-2025</w:t>
            </w:r>
          </w:p>
        </w:tc>
        <w:tc>
          <w:tcPr>
            <w:tcW w:w="1728" w:type="dxa"/>
          </w:tcPr>
          <w:p w14:paraId="51DA28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394F581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33F4262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38697DC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2568261F" w14:textId="77777777" w:rsidTr="00E33C44">
        <w:tc>
          <w:tcPr>
            <w:tcW w:w="1728" w:type="dxa"/>
          </w:tcPr>
          <w:p w14:paraId="4F7B841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12-06-2025</w:t>
            </w:r>
          </w:p>
        </w:tc>
        <w:tc>
          <w:tcPr>
            <w:tcW w:w="1728" w:type="dxa"/>
          </w:tcPr>
          <w:p w14:paraId="50886A6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1C670D1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386F22F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1A9D739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1407D9CB" w14:textId="77777777" w:rsidTr="00E33C44">
        <w:tc>
          <w:tcPr>
            <w:tcW w:w="1728" w:type="dxa"/>
          </w:tcPr>
          <w:p w14:paraId="278B4AE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13-06-2025</w:t>
            </w:r>
          </w:p>
        </w:tc>
        <w:tc>
          <w:tcPr>
            <w:tcW w:w="1728" w:type="dxa"/>
          </w:tcPr>
          <w:p w14:paraId="25C653D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448C497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54EAF73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551B51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4B7ECFE8" w14:textId="77777777" w:rsidTr="00E33C44">
        <w:tc>
          <w:tcPr>
            <w:tcW w:w="1728" w:type="dxa"/>
          </w:tcPr>
          <w:p w14:paraId="0C3AEB4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14-06-2025</w:t>
            </w:r>
          </w:p>
        </w:tc>
        <w:tc>
          <w:tcPr>
            <w:tcW w:w="1728" w:type="dxa"/>
          </w:tcPr>
          <w:p w14:paraId="4B61EFC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073829A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10A2409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3B94835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4F803DD5" w14:textId="77777777" w:rsidTr="00E33C44">
        <w:tc>
          <w:tcPr>
            <w:tcW w:w="1728" w:type="dxa"/>
          </w:tcPr>
          <w:p w14:paraId="5AFADF6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16-06-2025</w:t>
            </w:r>
          </w:p>
        </w:tc>
        <w:tc>
          <w:tcPr>
            <w:tcW w:w="1728" w:type="dxa"/>
          </w:tcPr>
          <w:p w14:paraId="655A6B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58D0A25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56F05FE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5E9D317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210BD56F" w14:textId="77777777" w:rsidTr="00E33C44">
        <w:tc>
          <w:tcPr>
            <w:tcW w:w="1728" w:type="dxa"/>
          </w:tcPr>
          <w:p w14:paraId="05D101C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17-06-2025</w:t>
            </w:r>
          </w:p>
        </w:tc>
        <w:tc>
          <w:tcPr>
            <w:tcW w:w="1728" w:type="dxa"/>
          </w:tcPr>
          <w:p w14:paraId="3E3DEA4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6850E44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0253679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54BAE5B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2B35B792" w14:textId="77777777" w:rsidTr="00E33C44">
        <w:tc>
          <w:tcPr>
            <w:tcW w:w="1728" w:type="dxa"/>
          </w:tcPr>
          <w:p w14:paraId="5E07CB0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18-06-2025</w:t>
            </w:r>
          </w:p>
        </w:tc>
        <w:tc>
          <w:tcPr>
            <w:tcW w:w="1728" w:type="dxa"/>
          </w:tcPr>
          <w:p w14:paraId="6C04C5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0E0F1B5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74978C6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74F30C8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3EE292A8" w14:textId="77777777" w:rsidTr="00E33C44">
        <w:tc>
          <w:tcPr>
            <w:tcW w:w="1728" w:type="dxa"/>
          </w:tcPr>
          <w:p w14:paraId="46D02BF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19-06-2025</w:t>
            </w:r>
          </w:p>
        </w:tc>
        <w:tc>
          <w:tcPr>
            <w:tcW w:w="1728" w:type="dxa"/>
          </w:tcPr>
          <w:p w14:paraId="3B345B7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62A65DF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236FB63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0FAEC5A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666751FD" w14:textId="77777777" w:rsidTr="00E33C44">
        <w:tc>
          <w:tcPr>
            <w:tcW w:w="1728" w:type="dxa"/>
          </w:tcPr>
          <w:p w14:paraId="152106D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20-06-2025</w:t>
            </w:r>
          </w:p>
        </w:tc>
        <w:tc>
          <w:tcPr>
            <w:tcW w:w="1728" w:type="dxa"/>
          </w:tcPr>
          <w:p w14:paraId="2F0FDE0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0EC501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36DBCCC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294C125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6988D011" w14:textId="77777777" w:rsidTr="00E33C44">
        <w:tc>
          <w:tcPr>
            <w:tcW w:w="1728" w:type="dxa"/>
          </w:tcPr>
          <w:p w14:paraId="24C1495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21-06-2025</w:t>
            </w:r>
          </w:p>
        </w:tc>
        <w:tc>
          <w:tcPr>
            <w:tcW w:w="1728" w:type="dxa"/>
          </w:tcPr>
          <w:p w14:paraId="2626DD0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3BF93F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640FF1D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52BE4C7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74610EE7" w14:textId="77777777" w:rsidTr="00E33C44">
        <w:tc>
          <w:tcPr>
            <w:tcW w:w="1728" w:type="dxa"/>
          </w:tcPr>
          <w:p w14:paraId="40A2FD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23-06-2025</w:t>
            </w:r>
          </w:p>
        </w:tc>
        <w:tc>
          <w:tcPr>
            <w:tcW w:w="1728" w:type="dxa"/>
          </w:tcPr>
          <w:p w14:paraId="47E9FBE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7672DAD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2F431E5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3CF093C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03BA8582" w14:textId="77777777" w:rsidTr="00E33C44">
        <w:tc>
          <w:tcPr>
            <w:tcW w:w="1728" w:type="dxa"/>
          </w:tcPr>
          <w:p w14:paraId="4A85B22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24-06-2025</w:t>
            </w:r>
          </w:p>
        </w:tc>
        <w:tc>
          <w:tcPr>
            <w:tcW w:w="1728" w:type="dxa"/>
          </w:tcPr>
          <w:p w14:paraId="06111E6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59C6FAE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41953CD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154B45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262ACF97" w14:textId="77777777" w:rsidTr="00E33C44">
        <w:tc>
          <w:tcPr>
            <w:tcW w:w="1728" w:type="dxa"/>
          </w:tcPr>
          <w:p w14:paraId="25A08E2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25-06-2025</w:t>
            </w:r>
          </w:p>
        </w:tc>
        <w:tc>
          <w:tcPr>
            <w:tcW w:w="1728" w:type="dxa"/>
          </w:tcPr>
          <w:p w14:paraId="1B7AB5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4D828A1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23F8D14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1B805AD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575EF299" w14:textId="77777777" w:rsidTr="00E33C44">
        <w:tc>
          <w:tcPr>
            <w:tcW w:w="1728" w:type="dxa"/>
          </w:tcPr>
          <w:p w14:paraId="536A9EA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26-06-2025</w:t>
            </w:r>
          </w:p>
        </w:tc>
        <w:tc>
          <w:tcPr>
            <w:tcW w:w="1728" w:type="dxa"/>
          </w:tcPr>
          <w:p w14:paraId="3C54915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1358339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39C0B75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3145A1D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19083B96" w14:textId="77777777" w:rsidTr="00E33C44">
        <w:tc>
          <w:tcPr>
            <w:tcW w:w="1728" w:type="dxa"/>
          </w:tcPr>
          <w:p w14:paraId="708DBF9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27-06-2025</w:t>
            </w:r>
          </w:p>
        </w:tc>
        <w:tc>
          <w:tcPr>
            <w:tcW w:w="1728" w:type="dxa"/>
          </w:tcPr>
          <w:p w14:paraId="08FB957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36A1C41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76EC28E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5CEA068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723962A6" w14:textId="77777777" w:rsidTr="00E33C44">
        <w:tc>
          <w:tcPr>
            <w:tcW w:w="1728" w:type="dxa"/>
          </w:tcPr>
          <w:p w14:paraId="6BE2B0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28-06-2025</w:t>
            </w:r>
          </w:p>
        </w:tc>
        <w:tc>
          <w:tcPr>
            <w:tcW w:w="1728" w:type="dxa"/>
          </w:tcPr>
          <w:p w14:paraId="728F668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025D319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4C43708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523FBC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4AAD46CB" w14:textId="77777777" w:rsidTr="00E33C44">
        <w:tc>
          <w:tcPr>
            <w:tcW w:w="1728" w:type="dxa"/>
          </w:tcPr>
          <w:p w14:paraId="1E8A640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30-06-2025</w:t>
            </w:r>
          </w:p>
        </w:tc>
        <w:tc>
          <w:tcPr>
            <w:tcW w:w="1728" w:type="dxa"/>
          </w:tcPr>
          <w:p w14:paraId="3E2C45C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437D7F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 xml:space="preserve">Memoles cutlery dan </w:t>
            </w:r>
            <w:r w:rsidRPr="00431CC7">
              <w:rPr>
                <w:rFonts w:ascii="Times New Roman" w:hAnsi="Times New Roman" w:cs="Times New Roman"/>
              </w:rPr>
              <w:lastRenderedPageBreak/>
              <w:t>glassware sebelum event</w:t>
            </w:r>
          </w:p>
        </w:tc>
        <w:tc>
          <w:tcPr>
            <w:tcW w:w="1728" w:type="dxa"/>
          </w:tcPr>
          <w:p w14:paraId="40959D3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Dishwashing Area</w:t>
            </w:r>
          </w:p>
        </w:tc>
        <w:tc>
          <w:tcPr>
            <w:tcW w:w="1728" w:type="dxa"/>
          </w:tcPr>
          <w:p w14:paraId="46BC8E5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5A2B6C3E" w14:textId="77777777" w:rsidTr="00E33C44">
        <w:tc>
          <w:tcPr>
            <w:tcW w:w="1728" w:type="dxa"/>
          </w:tcPr>
          <w:p w14:paraId="7481B38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01-07-2025</w:t>
            </w:r>
          </w:p>
        </w:tc>
        <w:tc>
          <w:tcPr>
            <w:tcW w:w="1728" w:type="dxa"/>
          </w:tcPr>
          <w:p w14:paraId="2ED0734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0DE3E1D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7A5B7D3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22DED8A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3FB38558" w14:textId="77777777" w:rsidTr="00E33C44">
        <w:tc>
          <w:tcPr>
            <w:tcW w:w="1728" w:type="dxa"/>
          </w:tcPr>
          <w:p w14:paraId="4EE468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02-07-2025</w:t>
            </w:r>
          </w:p>
        </w:tc>
        <w:tc>
          <w:tcPr>
            <w:tcW w:w="1728" w:type="dxa"/>
          </w:tcPr>
          <w:p w14:paraId="2B9C329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224D705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0FDACCB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57ED250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59D2FF26" w14:textId="77777777" w:rsidTr="00E33C44">
        <w:tc>
          <w:tcPr>
            <w:tcW w:w="1728" w:type="dxa"/>
          </w:tcPr>
          <w:p w14:paraId="650F53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03-07-2025</w:t>
            </w:r>
          </w:p>
        </w:tc>
        <w:tc>
          <w:tcPr>
            <w:tcW w:w="1728" w:type="dxa"/>
          </w:tcPr>
          <w:p w14:paraId="17F3763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720A11A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075474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4E1013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549B9583" w14:textId="77777777" w:rsidTr="00E33C44">
        <w:tc>
          <w:tcPr>
            <w:tcW w:w="1728" w:type="dxa"/>
          </w:tcPr>
          <w:p w14:paraId="0E93307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04-07-2025</w:t>
            </w:r>
          </w:p>
        </w:tc>
        <w:tc>
          <w:tcPr>
            <w:tcW w:w="1728" w:type="dxa"/>
          </w:tcPr>
          <w:p w14:paraId="3FB63E8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4D88EAC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18A491B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7C75F74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4D314608" w14:textId="77777777" w:rsidTr="00E33C44">
        <w:tc>
          <w:tcPr>
            <w:tcW w:w="1728" w:type="dxa"/>
          </w:tcPr>
          <w:p w14:paraId="6FC3AA3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05-07-2025</w:t>
            </w:r>
          </w:p>
        </w:tc>
        <w:tc>
          <w:tcPr>
            <w:tcW w:w="1728" w:type="dxa"/>
          </w:tcPr>
          <w:p w14:paraId="4065E1D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1F95B14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4CBE9EC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47DEE62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17A824BA" w14:textId="77777777" w:rsidTr="00E33C44">
        <w:tc>
          <w:tcPr>
            <w:tcW w:w="1728" w:type="dxa"/>
          </w:tcPr>
          <w:p w14:paraId="76587A2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07-07-2025</w:t>
            </w:r>
          </w:p>
        </w:tc>
        <w:tc>
          <w:tcPr>
            <w:tcW w:w="1728" w:type="dxa"/>
          </w:tcPr>
          <w:p w14:paraId="3B52C41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7139A0D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4ADD177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1ED9769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0D6D3638" w14:textId="77777777" w:rsidTr="00E33C44">
        <w:tc>
          <w:tcPr>
            <w:tcW w:w="1728" w:type="dxa"/>
          </w:tcPr>
          <w:p w14:paraId="2895B62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08-07-2025</w:t>
            </w:r>
          </w:p>
        </w:tc>
        <w:tc>
          <w:tcPr>
            <w:tcW w:w="1728" w:type="dxa"/>
          </w:tcPr>
          <w:p w14:paraId="127AEEE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112C1F3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64B627C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3B21740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533DC62C" w14:textId="77777777" w:rsidTr="00E33C44">
        <w:tc>
          <w:tcPr>
            <w:tcW w:w="1728" w:type="dxa"/>
          </w:tcPr>
          <w:p w14:paraId="31C5B79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09-07-2025</w:t>
            </w:r>
          </w:p>
        </w:tc>
        <w:tc>
          <w:tcPr>
            <w:tcW w:w="1728" w:type="dxa"/>
          </w:tcPr>
          <w:p w14:paraId="092207D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7994462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48535D9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41396E0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4EFEF00F" w14:textId="77777777" w:rsidTr="00E33C44">
        <w:tc>
          <w:tcPr>
            <w:tcW w:w="1728" w:type="dxa"/>
          </w:tcPr>
          <w:p w14:paraId="03E86D7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10-07-2025</w:t>
            </w:r>
          </w:p>
        </w:tc>
        <w:tc>
          <w:tcPr>
            <w:tcW w:w="1728" w:type="dxa"/>
          </w:tcPr>
          <w:p w14:paraId="06BC1BC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7982D8A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2BBDF7A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31D18C4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05D13955" w14:textId="77777777" w:rsidTr="00E33C44">
        <w:tc>
          <w:tcPr>
            <w:tcW w:w="1728" w:type="dxa"/>
          </w:tcPr>
          <w:p w14:paraId="254C43B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11-07-2025</w:t>
            </w:r>
          </w:p>
        </w:tc>
        <w:tc>
          <w:tcPr>
            <w:tcW w:w="1728" w:type="dxa"/>
          </w:tcPr>
          <w:p w14:paraId="79CFB71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30B11E1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15DB4B1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18DD88A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  <w:tr w:rsidR="00431CC7" w:rsidRPr="00431CC7" w14:paraId="7A250D3C" w14:textId="77777777" w:rsidTr="00E33C44">
        <w:tc>
          <w:tcPr>
            <w:tcW w:w="1728" w:type="dxa"/>
          </w:tcPr>
          <w:p w14:paraId="4691153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12-07-2025</w:t>
            </w:r>
          </w:p>
        </w:tc>
        <w:tc>
          <w:tcPr>
            <w:tcW w:w="1728" w:type="dxa"/>
          </w:tcPr>
          <w:p w14:paraId="46E8E18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Room cleaning &amp; reset</w:t>
            </w:r>
          </w:p>
        </w:tc>
        <w:tc>
          <w:tcPr>
            <w:tcW w:w="1728" w:type="dxa"/>
          </w:tcPr>
          <w:p w14:paraId="6F2121D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Membersihkan ruangan dan mereset layout</w:t>
            </w:r>
          </w:p>
        </w:tc>
        <w:tc>
          <w:tcPr>
            <w:tcW w:w="1728" w:type="dxa"/>
          </w:tcPr>
          <w:p w14:paraId="651BB2C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1</w:t>
            </w:r>
          </w:p>
        </w:tc>
        <w:tc>
          <w:tcPr>
            <w:tcW w:w="1728" w:type="dxa"/>
          </w:tcPr>
          <w:p w14:paraId="72A68A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Setelah event selesai</w:t>
            </w:r>
          </w:p>
        </w:tc>
      </w:tr>
      <w:tr w:rsidR="00431CC7" w:rsidRPr="00431CC7" w14:paraId="781313C8" w14:textId="77777777" w:rsidTr="00E33C44">
        <w:tc>
          <w:tcPr>
            <w:tcW w:w="1728" w:type="dxa"/>
          </w:tcPr>
          <w:p w14:paraId="7A79A6D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14-07-2025</w:t>
            </w:r>
          </w:p>
        </w:tc>
        <w:tc>
          <w:tcPr>
            <w:tcW w:w="1728" w:type="dxa"/>
          </w:tcPr>
          <w:p w14:paraId="280168A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Welcome drink service</w:t>
            </w:r>
          </w:p>
        </w:tc>
        <w:tc>
          <w:tcPr>
            <w:tcW w:w="1728" w:type="dxa"/>
          </w:tcPr>
          <w:p w14:paraId="5919C36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pelayanan welcome drink tamu</w:t>
            </w:r>
          </w:p>
        </w:tc>
        <w:tc>
          <w:tcPr>
            <w:tcW w:w="1728" w:type="dxa"/>
          </w:tcPr>
          <w:p w14:paraId="4C6B6C9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Lobby pre-function</w:t>
            </w:r>
          </w:p>
        </w:tc>
        <w:tc>
          <w:tcPr>
            <w:tcW w:w="1728" w:type="dxa"/>
          </w:tcPr>
          <w:p w14:paraId="5030B81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Shift sore</w:t>
            </w:r>
          </w:p>
        </w:tc>
      </w:tr>
      <w:tr w:rsidR="00431CC7" w:rsidRPr="00431CC7" w14:paraId="54F7869E" w14:textId="77777777" w:rsidTr="00E33C44">
        <w:tc>
          <w:tcPr>
            <w:tcW w:w="1728" w:type="dxa"/>
          </w:tcPr>
          <w:p w14:paraId="0EEAE02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15-07-2025</w:t>
            </w:r>
          </w:p>
        </w:tc>
        <w:tc>
          <w:tcPr>
            <w:tcW w:w="1728" w:type="dxa"/>
          </w:tcPr>
          <w:p w14:paraId="63A64C2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VIP service</w:t>
            </w:r>
          </w:p>
        </w:tc>
        <w:tc>
          <w:tcPr>
            <w:tcW w:w="1728" w:type="dxa"/>
          </w:tcPr>
          <w:p w14:paraId="7DC4440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Melayani tamu VIP dalam acara private meeting</w:t>
            </w:r>
          </w:p>
        </w:tc>
        <w:tc>
          <w:tcPr>
            <w:tcW w:w="1728" w:type="dxa"/>
          </w:tcPr>
          <w:p w14:paraId="6D73259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7576430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Bersama supervisor banquet</w:t>
            </w:r>
          </w:p>
        </w:tc>
      </w:tr>
      <w:tr w:rsidR="00431CC7" w:rsidRPr="00431CC7" w14:paraId="60391068" w14:textId="77777777" w:rsidTr="00E33C44">
        <w:tc>
          <w:tcPr>
            <w:tcW w:w="1728" w:type="dxa"/>
          </w:tcPr>
          <w:p w14:paraId="36F4321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16-07-2025</w:t>
            </w:r>
          </w:p>
        </w:tc>
        <w:tc>
          <w:tcPr>
            <w:tcW w:w="1728" w:type="dxa"/>
          </w:tcPr>
          <w:p w14:paraId="51327C4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Product launching</w:t>
            </w:r>
          </w:p>
        </w:tc>
        <w:tc>
          <w:tcPr>
            <w:tcW w:w="1728" w:type="dxa"/>
          </w:tcPr>
          <w:p w14:paraId="18D6035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Persiapan dan pelaksanaan acara launching produk</w:t>
            </w:r>
          </w:p>
        </w:tc>
        <w:tc>
          <w:tcPr>
            <w:tcW w:w="1728" w:type="dxa"/>
          </w:tcPr>
          <w:p w14:paraId="654BC54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26DBFB0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tim event</w:t>
            </w:r>
          </w:p>
        </w:tc>
      </w:tr>
      <w:tr w:rsidR="00431CC7" w:rsidRPr="00431CC7" w14:paraId="637664EA" w14:textId="77777777" w:rsidTr="00E33C44">
        <w:tc>
          <w:tcPr>
            <w:tcW w:w="1728" w:type="dxa"/>
          </w:tcPr>
          <w:p w14:paraId="083744B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17-07-2025</w:t>
            </w:r>
          </w:p>
        </w:tc>
        <w:tc>
          <w:tcPr>
            <w:tcW w:w="1728" w:type="dxa"/>
          </w:tcPr>
          <w:p w14:paraId="4B53FFA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Tableware polishing</w:t>
            </w:r>
          </w:p>
        </w:tc>
        <w:tc>
          <w:tcPr>
            <w:tcW w:w="1728" w:type="dxa"/>
          </w:tcPr>
          <w:p w14:paraId="7083044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Memoles cutlery dan glassware sebelum event</w:t>
            </w:r>
          </w:p>
        </w:tc>
        <w:tc>
          <w:tcPr>
            <w:tcW w:w="1728" w:type="dxa"/>
          </w:tcPr>
          <w:p w14:paraId="6D47FF7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Dishwashing Area</w:t>
            </w:r>
          </w:p>
        </w:tc>
        <w:tc>
          <w:tcPr>
            <w:tcW w:w="1728" w:type="dxa"/>
          </w:tcPr>
          <w:p w14:paraId="7E216D9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Rutin harian sebelum setup</w:t>
            </w:r>
          </w:p>
        </w:tc>
      </w:tr>
      <w:tr w:rsidR="00431CC7" w:rsidRPr="00431CC7" w14:paraId="5A197EF7" w14:textId="77777777" w:rsidTr="00E33C44">
        <w:tc>
          <w:tcPr>
            <w:tcW w:w="1728" w:type="dxa"/>
          </w:tcPr>
          <w:p w14:paraId="500A593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18-07-2025</w:t>
            </w:r>
          </w:p>
        </w:tc>
        <w:tc>
          <w:tcPr>
            <w:tcW w:w="1728" w:type="dxa"/>
          </w:tcPr>
          <w:p w14:paraId="380DAE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lounge</w:t>
            </w:r>
          </w:p>
        </w:tc>
        <w:tc>
          <w:tcPr>
            <w:tcW w:w="1728" w:type="dxa"/>
          </w:tcPr>
          <w:p w14:paraId="7FFEB3C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pelayanan di Lounge &amp; Bar</w:t>
            </w:r>
          </w:p>
        </w:tc>
        <w:tc>
          <w:tcPr>
            <w:tcW w:w="1728" w:type="dxa"/>
          </w:tcPr>
          <w:p w14:paraId="6943453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Lounge</w:t>
            </w:r>
          </w:p>
        </w:tc>
        <w:tc>
          <w:tcPr>
            <w:tcW w:w="1728" w:type="dxa"/>
          </w:tcPr>
          <w:p w14:paraId="54C30EB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Praktek barista dan beverage</w:t>
            </w:r>
          </w:p>
        </w:tc>
      </w:tr>
      <w:tr w:rsidR="00431CC7" w:rsidRPr="00431CC7" w14:paraId="7782AD48" w14:textId="77777777" w:rsidTr="00E33C44">
        <w:tc>
          <w:tcPr>
            <w:tcW w:w="1728" w:type="dxa"/>
          </w:tcPr>
          <w:p w14:paraId="1F28B1CF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19-07-2025</w:t>
            </w:r>
          </w:p>
        </w:tc>
        <w:tc>
          <w:tcPr>
            <w:tcW w:w="1728" w:type="dxa"/>
          </w:tcPr>
          <w:p w14:paraId="773A112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Emergency briefing</w:t>
            </w:r>
          </w:p>
        </w:tc>
        <w:tc>
          <w:tcPr>
            <w:tcW w:w="1728" w:type="dxa"/>
          </w:tcPr>
          <w:p w14:paraId="09B05BBC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Mengikuti briefing evakuasi dan SOP keselamatan</w:t>
            </w:r>
          </w:p>
        </w:tc>
        <w:tc>
          <w:tcPr>
            <w:tcW w:w="1728" w:type="dxa"/>
          </w:tcPr>
          <w:p w14:paraId="4DBC040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Ruang briefing staf</w:t>
            </w:r>
          </w:p>
        </w:tc>
        <w:tc>
          <w:tcPr>
            <w:tcW w:w="1728" w:type="dxa"/>
          </w:tcPr>
          <w:p w14:paraId="40F44EE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Wajib seluruh trainee</w:t>
            </w:r>
          </w:p>
        </w:tc>
      </w:tr>
      <w:tr w:rsidR="00431CC7" w:rsidRPr="00431CC7" w14:paraId="69E43DBB" w14:textId="77777777" w:rsidTr="00E33C44">
        <w:tc>
          <w:tcPr>
            <w:tcW w:w="1728" w:type="dxa"/>
          </w:tcPr>
          <w:p w14:paraId="6B3E8F0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21-07-2025</w:t>
            </w:r>
          </w:p>
        </w:tc>
        <w:tc>
          <w:tcPr>
            <w:tcW w:w="1728" w:type="dxa"/>
          </w:tcPr>
          <w:p w14:paraId="5A02D52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Setup ballroom</w:t>
            </w:r>
          </w:p>
        </w:tc>
        <w:tc>
          <w:tcPr>
            <w:tcW w:w="1728" w:type="dxa"/>
          </w:tcPr>
          <w:p w14:paraId="39B7A3D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Menyiapkan ballroom untuk acara gala dinner</w:t>
            </w:r>
          </w:p>
        </w:tc>
        <w:tc>
          <w:tcPr>
            <w:tcW w:w="1728" w:type="dxa"/>
          </w:tcPr>
          <w:p w14:paraId="5514455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1728" w:type="dxa"/>
          </w:tcPr>
          <w:p w14:paraId="05B41DB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Bekerja sama dengan banquet captain</w:t>
            </w:r>
          </w:p>
        </w:tc>
      </w:tr>
      <w:tr w:rsidR="00431CC7" w:rsidRPr="00431CC7" w14:paraId="55521B8C" w14:textId="77777777" w:rsidTr="00E33C44">
        <w:tc>
          <w:tcPr>
            <w:tcW w:w="1728" w:type="dxa"/>
          </w:tcPr>
          <w:p w14:paraId="742129B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22-07-2025</w:t>
            </w:r>
          </w:p>
        </w:tc>
        <w:tc>
          <w:tcPr>
            <w:tcW w:w="1728" w:type="dxa"/>
          </w:tcPr>
          <w:p w14:paraId="374B2CB3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Corporate lunch service</w:t>
            </w:r>
          </w:p>
        </w:tc>
        <w:tc>
          <w:tcPr>
            <w:tcW w:w="1728" w:type="dxa"/>
          </w:tcPr>
          <w:p w14:paraId="59FE9E6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Pelayanan makan siang tamu corporate</w:t>
            </w:r>
          </w:p>
        </w:tc>
        <w:tc>
          <w:tcPr>
            <w:tcW w:w="1728" w:type="dxa"/>
          </w:tcPr>
          <w:p w14:paraId="180EB06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2</w:t>
            </w:r>
          </w:p>
        </w:tc>
        <w:tc>
          <w:tcPr>
            <w:tcW w:w="1728" w:type="dxa"/>
          </w:tcPr>
          <w:p w14:paraId="0693207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 bawah supervisi senior staff</w:t>
            </w:r>
          </w:p>
        </w:tc>
      </w:tr>
      <w:tr w:rsidR="00431CC7" w:rsidRPr="00431CC7" w14:paraId="0D90C685" w14:textId="77777777" w:rsidTr="00E33C44">
        <w:tc>
          <w:tcPr>
            <w:tcW w:w="1728" w:type="dxa"/>
          </w:tcPr>
          <w:p w14:paraId="49F7B64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23-07-2025</w:t>
            </w:r>
          </w:p>
        </w:tc>
        <w:tc>
          <w:tcPr>
            <w:tcW w:w="1728" w:type="dxa"/>
          </w:tcPr>
          <w:p w14:paraId="3F18BBA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Wedding table setup</w:t>
            </w:r>
          </w:p>
        </w:tc>
        <w:tc>
          <w:tcPr>
            <w:tcW w:w="1728" w:type="dxa"/>
          </w:tcPr>
          <w:p w14:paraId="32E2D04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Penataan meja dan dekorasi untuk wedding lunch</w:t>
            </w:r>
          </w:p>
        </w:tc>
        <w:tc>
          <w:tcPr>
            <w:tcW w:w="1728" w:type="dxa"/>
          </w:tcPr>
          <w:p w14:paraId="425DF86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3</w:t>
            </w:r>
          </w:p>
        </w:tc>
        <w:tc>
          <w:tcPr>
            <w:tcW w:w="1728" w:type="dxa"/>
          </w:tcPr>
          <w:p w14:paraId="2A0E9C5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Kolaborasi dengan tim dekorasi</w:t>
            </w:r>
          </w:p>
        </w:tc>
      </w:tr>
      <w:tr w:rsidR="00431CC7" w:rsidRPr="00431CC7" w14:paraId="324B5BE8" w14:textId="77777777" w:rsidTr="00E33C44">
        <w:tc>
          <w:tcPr>
            <w:tcW w:w="1728" w:type="dxa"/>
          </w:tcPr>
          <w:p w14:paraId="061C9B09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24-07-2025</w:t>
            </w:r>
          </w:p>
        </w:tc>
        <w:tc>
          <w:tcPr>
            <w:tcW w:w="1728" w:type="dxa"/>
          </w:tcPr>
          <w:p w14:paraId="12745D0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Cross-training F&amp;B</w:t>
            </w:r>
          </w:p>
        </w:tc>
        <w:tc>
          <w:tcPr>
            <w:tcW w:w="1728" w:type="dxa"/>
          </w:tcPr>
          <w:p w14:paraId="15215DD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Belajar pelayanan makanan di Café 103</w:t>
            </w:r>
          </w:p>
        </w:tc>
        <w:tc>
          <w:tcPr>
            <w:tcW w:w="1728" w:type="dxa"/>
          </w:tcPr>
          <w:p w14:paraId="3C1AA0F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Café 103</w:t>
            </w:r>
          </w:p>
        </w:tc>
        <w:tc>
          <w:tcPr>
            <w:tcW w:w="1728" w:type="dxa"/>
          </w:tcPr>
          <w:p w14:paraId="649E91C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Observasi dan praktik langsung</w:t>
            </w:r>
          </w:p>
        </w:tc>
      </w:tr>
      <w:tr w:rsidR="00431CC7" w:rsidRPr="00431CC7" w14:paraId="7E442247" w14:textId="77777777" w:rsidTr="00E33C44">
        <w:tc>
          <w:tcPr>
            <w:tcW w:w="1728" w:type="dxa"/>
          </w:tcPr>
          <w:p w14:paraId="10119A3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25-07-2025</w:t>
            </w:r>
          </w:p>
        </w:tc>
        <w:tc>
          <w:tcPr>
            <w:tcW w:w="1728" w:type="dxa"/>
          </w:tcPr>
          <w:p w14:paraId="0E56F08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Inventory check</w:t>
            </w:r>
          </w:p>
        </w:tc>
        <w:tc>
          <w:tcPr>
            <w:tcW w:w="1728" w:type="dxa"/>
          </w:tcPr>
          <w:p w14:paraId="385620C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Memeriksa peralatan dan kelengkapan per event</w:t>
            </w:r>
          </w:p>
        </w:tc>
        <w:tc>
          <w:tcPr>
            <w:tcW w:w="1728" w:type="dxa"/>
          </w:tcPr>
          <w:p w14:paraId="5B33E21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Store</w:t>
            </w:r>
          </w:p>
        </w:tc>
        <w:tc>
          <w:tcPr>
            <w:tcW w:w="1728" w:type="dxa"/>
          </w:tcPr>
          <w:p w14:paraId="70761D0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Didampingi supervisor</w:t>
            </w:r>
          </w:p>
        </w:tc>
      </w:tr>
      <w:tr w:rsidR="00431CC7" w:rsidRPr="00431CC7" w14:paraId="6DF0870F" w14:textId="77777777" w:rsidTr="00E33C44">
        <w:tc>
          <w:tcPr>
            <w:tcW w:w="1728" w:type="dxa"/>
          </w:tcPr>
          <w:p w14:paraId="16E3F981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lastRenderedPageBreak/>
              <w:t>26-07-2025</w:t>
            </w:r>
          </w:p>
        </w:tc>
        <w:tc>
          <w:tcPr>
            <w:tcW w:w="1728" w:type="dxa"/>
          </w:tcPr>
          <w:p w14:paraId="42E7792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Buffet arrangement</w:t>
            </w:r>
          </w:p>
        </w:tc>
        <w:tc>
          <w:tcPr>
            <w:tcW w:w="1728" w:type="dxa"/>
          </w:tcPr>
          <w:p w14:paraId="451F4B8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Menata layout buffet dan beverage station</w:t>
            </w:r>
          </w:p>
        </w:tc>
        <w:tc>
          <w:tcPr>
            <w:tcW w:w="1728" w:type="dxa"/>
          </w:tcPr>
          <w:p w14:paraId="5CA1074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Emerald Room 2</w:t>
            </w:r>
          </w:p>
        </w:tc>
        <w:tc>
          <w:tcPr>
            <w:tcW w:w="1728" w:type="dxa"/>
          </w:tcPr>
          <w:p w14:paraId="28A21AF2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Koordinasi dengan chef banquet</w:t>
            </w:r>
          </w:p>
        </w:tc>
      </w:tr>
      <w:tr w:rsidR="00431CC7" w:rsidRPr="00431CC7" w14:paraId="20405EDD" w14:textId="77777777" w:rsidTr="00E33C44">
        <w:tc>
          <w:tcPr>
            <w:tcW w:w="1728" w:type="dxa"/>
          </w:tcPr>
          <w:p w14:paraId="3F7A3FCA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28-07-2025</w:t>
            </w:r>
          </w:p>
        </w:tc>
        <w:tc>
          <w:tcPr>
            <w:tcW w:w="1728" w:type="dxa"/>
          </w:tcPr>
          <w:p w14:paraId="4FEDED3E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Back of house support</w:t>
            </w:r>
          </w:p>
        </w:tc>
        <w:tc>
          <w:tcPr>
            <w:tcW w:w="1728" w:type="dxa"/>
          </w:tcPr>
          <w:p w14:paraId="75B33A96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Mengatur logistik dan support kitchen</w:t>
            </w:r>
          </w:p>
        </w:tc>
        <w:tc>
          <w:tcPr>
            <w:tcW w:w="1728" w:type="dxa"/>
          </w:tcPr>
          <w:p w14:paraId="77DB8F3D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Banquet BOH</w:t>
            </w:r>
          </w:p>
        </w:tc>
        <w:tc>
          <w:tcPr>
            <w:tcW w:w="1728" w:type="dxa"/>
          </w:tcPr>
          <w:p w14:paraId="3D131604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Tugas rotasi dari manager</w:t>
            </w:r>
          </w:p>
        </w:tc>
      </w:tr>
      <w:tr w:rsidR="00431CC7" w:rsidRPr="00431CC7" w14:paraId="08316294" w14:textId="77777777" w:rsidTr="00E33C44">
        <w:tc>
          <w:tcPr>
            <w:tcW w:w="1728" w:type="dxa"/>
          </w:tcPr>
          <w:p w14:paraId="6083FBBB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29-07-2025</w:t>
            </w:r>
          </w:p>
        </w:tc>
        <w:tc>
          <w:tcPr>
            <w:tcW w:w="1728" w:type="dxa"/>
          </w:tcPr>
          <w:p w14:paraId="425D1EA8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AV setup support</w:t>
            </w:r>
          </w:p>
        </w:tc>
        <w:tc>
          <w:tcPr>
            <w:tcW w:w="1728" w:type="dxa"/>
          </w:tcPr>
          <w:p w14:paraId="096DF830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Membantu tim teknis untuk kebutuhan audio visual</w:t>
            </w:r>
          </w:p>
        </w:tc>
        <w:tc>
          <w:tcPr>
            <w:tcW w:w="1728" w:type="dxa"/>
          </w:tcPr>
          <w:p w14:paraId="5AD70527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Jade Room 1</w:t>
            </w:r>
          </w:p>
        </w:tc>
        <w:tc>
          <w:tcPr>
            <w:tcW w:w="1728" w:type="dxa"/>
          </w:tcPr>
          <w:p w14:paraId="05EDA075" w14:textId="77777777" w:rsidR="00431CC7" w:rsidRPr="00431CC7" w:rsidRDefault="00431CC7" w:rsidP="00E33C44">
            <w:pPr>
              <w:jc w:val="both"/>
              <w:rPr>
                <w:rFonts w:ascii="Times New Roman" w:hAnsi="Times New Roman" w:cs="Times New Roman"/>
              </w:rPr>
            </w:pPr>
            <w:r w:rsidRPr="00431CC7">
              <w:rPr>
                <w:rFonts w:ascii="Times New Roman" w:hAnsi="Times New Roman" w:cs="Times New Roman"/>
              </w:rPr>
              <w:t>Pendampingan teknisi AV</w:t>
            </w:r>
          </w:p>
        </w:tc>
      </w:tr>
    </w:tbl>
    <w:p w14:paraId="430A45D2" w14:textId="77777777" w:rsidR="00431CC7" w:rsidRDefault="00431CC7">
      <w:pPr>
        <w:rPr>
          <w:rFonts w:ascii="Times New Roman" w:hAnsi="Times New Roman" w:cs="Times New Roman"/>
          <w:lang w:val="en-US"/>
        </w:rPr>
      </w:pPr>
    </w:p>
    <w:p w14:paraId="4417E4E6" w14:textId="6BEB769B" w:rsidR="00431CC7" w:rsidRPr="00431CC7" w:rsidRDefault="00431CC7" w:rsidP="00431CC7">
      <w:pPr>
        <w:ind w:right="480"/>
        <w:rPr>
          <w:rFonts w:ascii="Times New Roman" w:hAnsi="Times New Roman" w:cs="Times New Roman"/>
          <w:lang w:val="en-US"/>
        </w:rPr>
      </w:pPr>
    </w:p>
    <w:sectPr w:rsidR="00431CC7" w:rsidRPr="00431C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F706FB"/>
    <w:multiLevelType w:val="hybridMultilevel"/>
    <w:tmpl w:val="FEAE102C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36B5CA5"/>
    <w:multiLevelType w:val="hybridMultilevel"/>
    <w:tmpl w:val="448AD6D0"/>
    <w:lvl w:ilvl="0" w:tplc="0D028A2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66208B2"/>
    <w:multiLevelType w:val="hybridMultilevel"/>
    <w:tmpl w:val="F446AA0A"/>
    <w:lvl w:ilvl="0" w:tplc="CE9A9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7613D9"/>
    <w:multiLevelType w:val="hybridMultilevel"/>
    <w:tmpl w:val="D26C0700"/>
    <w:lvl w:ilvl="0" w:tplc="F086E660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69B1422"/>
    <w:multiLevelType w:val="multilevel"/>
    <w:tmpl w:val="ADEE2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054B48"/>
    <w:multiLevelType w:val="hybridMultilevel"/>
    <w:tmpl w:val="795C3B5E"/>
    <w:lvl w:ilvl="0" w:tplc="024C58A0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A691F4F"/>
    <w:multiLevelType w:val="multilevel"/>
    <w:tmpl w:val="B5B6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511D65"/>
    <w:multiLevelType w:val="hybridMultilevel"/>
    <w:tmpl w:val="BD7E078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0764050"/>
    <w:multiLevelType w:val="hybridMultilevel"/>
    <w:tmpl w:val="A12EFE68"/>
    <w:lvl w:ilvl="0" w:tplc="D5640208">
      <w:start w:val="1"/>
      <w:numFmt w:val="upperLetter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5E2416DC">
      <w:start w:val="1"/>
      <w:numFmt w:val="decimal"/>
      <w:lvlText w:val="%2."/>
      <w:lvlJc w:val="left"/>
      <w:pPr>
        <w:ind w:left="1725" w:hanging="360"/>
      </w:pPr>
      <w:rPr>
        <w:rFonts w:hint="default"/>
        <w:spacing w:val="0"/>
        <w:w w:val="100"/>
        <w:lang w:val="id" w:eastAsia="en-US" w:bidi="ar-SA"/>
      </w:rPr>
    </w:lvl>
    <w:lvl w:ilvl="2" w:tplc="04090017">
      <w:start w:val="1"/>
      <w:numFmt w:val="lowerLetter"/>
      <w:lvlText w:val="%3)"/>
      <w:lvlJc w:val="left"/>
      <w:pPr>
        <w:ind w:left="1725" w:hanging="360"/>
      </w:pPr>
    </w:lvl>
    <w:lvl w:ilvl="3" w:tplc="23B8D082">
      <w:numFmt w:val="bullet"/>
      <w:lvlText w:val="•"/>
      <w:lvlJc w:val="left"/>
      <w:pPr>
        <w:ind w:left="2989" w:hanging="360"/>
      </w:pPr>
      <w:rPr>
        <w:rFonts w:hint="default"/>
        <w:lang w:val="id" w:eastAsia="en-US" w:bidi="ar-SA"/>
      </w:rPr>
    </w:lvl>
    <w:lvl w:ilvl="4" w:tplc="99086B6A">
      <w:numFmt w:val="bullet"/>
      <w:lvlText w:val="•"/>
      <w:lvlJc w:val="left"/>
      <w:pPr>
        <w:ind w:left="3899" w:hanging="360"/>
      </w:pPr>
      <w:rPr>
        <w:rFonts w:hint="default"/>
        <w:lang w:val="id" w:eastAsia="en-US" w:bidi="ar-SA"/>
      </w:rPr>
    </w:lvl>
    <w:lvl w:ilvl="5" w:tplc="44921B2A">
      <w:numFmt w:val="bullet"/>
      <w:lvlText w:val="•"/>
      <w:lvlJc w:val="left"/>
      <w:pPr>
        <w:ind w:left="4808" w:hanging="360"/>
      </w:pPr>
      <w:rPr>
        <w:rFonts w:hint="default"/>
        <w:lang w:val="id" w:eastAsia="en-US" w:bidi="ar-SA"/>
      </w:rPr>
    </w:lvl>
    <w:lvl w:ilvl="6" w:tplc="82D22A30">
      <w:numFmt w:val="bullet"/>
      <w:lvlText w:val="•"/>
      <w:lvlJc w:val="left"/>
      <w:pPr>
        <w:ind w:left="5718" w:hanging="360"/>
      </w:pPr>
      <w:rPr>
        <w:rFonts w:hint="default"/>
        <w:lang w:val="id" w:eastAsia="en-US" w:bidi="ar-SA"/>
      </w:rPr>
    </w:lvl>
    <w:lvl w:ilvl="7" w:tplc="C0DA01A4">
      <w:numFmt w:val="bullet"/>
      <w:lvlText w:val="•"/>
      <w:lvlJc w:val="left"/>
      <w:pPr>
        <w:ind w:left="6627" w:hanging="360"/>
      </w:pPr>
      <w:rPr>
        <w:rFonts w:hint="default"/>
        <w:lang w:val="id" w:eastAsia="en-US" w:bidi="ar-SA"/>
      </w:rPr>
    </w:lvl>
    <w:lvl w:ilvl="8" w:tplc="36106388">
      <w:numFmt w:val="bullet"/>
      <w:lvlText w:val="•"/>
      <w:lvlJc w:val="left"/>
      <w:pPr>
        <w:ind w:left="7537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24B74A7"/>
    <w:multiLevelType w:val="hybridMultilevel"/>
    <w:tmpl w:val="B19071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1910A5"/>
    <w:multiLevelType w:val="hybridMultilevel"/>
    <w:tmpl w:val="FE9A0788"/>
    <w:lvl w:ilvl="0" w:tplc="AB6A8A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5E94833"/>
    <w:multiLevelType w:val="hybridMultilevel"/>
    <w:tmpl w:val="93D004B8"/>
    <w:lvl w:ilvl="0" w:tplc="82B0FB9A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85C74"/>
    <w:multiLevelType w:val="hybridMultilevel"/>
    <w:tmpl w:val="F11EA630"/>
    <w:lvl w:ilvl="0" w:tplc="881AB0F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E8769B6"/>
    <w:multiLevelType w:val="hybridMultilevel"/>
    <w:tmpl w:val="BCB29F36"/>
    <w:lvl w:ilvl="0" w:tplc="4C8894AE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FD734D2"/>
    <w:multiLevelType w:val="hybridMultilevel"/>
    <w:tmpl w:val="5928E5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C313E8"/>
    <w:multiLevelType w:val="hybridMultilevel"/>
    <w:tmpl w:val="1EBEBB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FD2FB5"/>
    <w:multiLevelType w:val="hybridMultilevel"/>
    <w:tmpl w:val="0BBC8F8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702191"/>
    <w:multiLevelType w:val="hybridMultilevel"/>
    <w:tmpl w:val="F4F273B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8B56C9B"/>
    <w:multiLevelType w:val="hybridMultilevel"/>
    <w:tmpl w:val="BAE2E1E2"/>
    <w:lvl w:ilvl="0" w:tplc="DDB610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9FB29E6"/>
    <w:multiLevelType w:val="hybridMultilevel"/>
    <w:tmpl w:val="58064F04"/>
    <w:lvl w:ilvl="0" w:tplc="C7C801C0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DBC43ED"/>
    <w:multiLevelType w:val="hybridMultilevel"/>
    <w:tmpl w:val="0584D3B2"/>
    <w:lvl w:ilvl="0" w:tplc="0D12B81A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EastAsia" w:hAnsi="Times New Roman" w:cs="Times New Roman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2FA34291"/>
    <w:multiLevelType w:val="hybridMultilevel"/>
    <w:tmpl w:val="33327F98"/>
    <w:lvl w:ilvl="0" w:tplc="4EB60C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916E17"/>
    <w:multiLevelType w:val="hybridMultilevel"/>
    <w:tmpl w:val="83445C0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1885D50"/>
    <w:multiLevelType w:val="hybridMultilevel"/>
    <w:tmpl w:val="16F4FC2C"/>
    <w:lvl w:ilvl="0" w:tplc="8722A7D2">
      <w:start w:val="1"/>
      <w:numFmt w:val="decimal"/>
      <w:lvlText w:val="%1."/>
      <w:lvlJc w:val="left"/>
      <w:pPr>
        <w:ind w:left="2160" w:hanging="360"/>
      </w:pPr>
      <w:rPr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30CB9"/>
    <w:multiLevelType w:val="multilevel"/>
    <w:tmpl w:val="A32E8DC8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92F0679"/>
    <w:multiLevelType w:val="hybridMultilevel"/>
    <w:tmpl w:val="B22A71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E63F9"/>
    <w:multiLevelType w:val="hybridMultilevel"/>
    <w:tmpl w:val="73CCFACA"/>
    <w:lvl w:ilvl="0" w:tplc="581A4AF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8C2097"/>
    <w:multiLevelType w:val="hybridMultilevel"/>
    <w:tmpl w:val="A01AB482"/>
    <w:lvl w:ilvl="0" w:tplc="35A460A2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00E29C3"/>
    <w:multiLevelType w:val="hybridMultilevel"/>
    <w:tmpl w:val="91781D06"/>
    <w:lvl w:ilvl="0" w:tplc="CD84DE02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19271D"/>
    <w:multiLevelType w:val="hybridMultilevel"/>
    <w:tmpl w:val="8E4C9A3A"/>
    <w:lvl w:ilvl="0" w:tplc="274021E6">
      <w:start w:val="1"/>
      <w:numFmt w:val="decimal"/>
      <w:lvlText w:val="1.%1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67B39"/>
    <w:multiLevelType w:val="hybridMultilevel"/>
    <w:tmpl w:val="163A14A8"/>
    <w:lvl w:ilvl="0" w:tplc="D7185422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45062E76"/>
    <w:multiLevelType w:val="hybridMultilevel"/>
    <w:tmpl w:val="03D209B2"/>
    <w:lvl w:ilvl="0" w:tplc="311671D8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48925DD5"/>
    <w:multiLevelType w:val="hybridMultilevel"/>
    <w:tmpl w:val="D7788DBE"/>
    <w:lvl w:ilvl="0" w:tplc="BF9406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C8C53AC"/>
    <w:multiLevelType w:val="hybridMultilevel"/>
    <w:tmpl w:val="5F247A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0E5E61"/>
    <w:multiLevelType w:val="hybridMultilevel"/>
    <w:tmpl w:val="18DCFB2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7877C2"/>
    <w:multiLevelType w:val="hybridMultilevel"/>
    <w:tmpl w:val="CF207E72"/>
    <w:lvl w:ilvl="0" w:tplc="2768455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3AF30A4"/>
    <w:multiLevelType w:val="hybridMultilevel"/>
    <w:tmpl w:val="80025B4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7D96064"/>
    <w:multiLevelType w:val="hybridMultilevel"/>
    <w:tmpl w:val="695EC5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3C5A2B"/>
    <w:multiLevelType w:val="hybridMultilevel"/>
    <w:tmpl w:val="25F6A2D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D05E3"/>
    <w:multiLevelType w:val="hybridMultilevel"/>
    <w:tmpl w:val="77624F38"/>
    <w:lvl w:ilvl="0" w:tplc="E206C3B4">
      <w:start w:val="1"/>
      <w:numFmt w:val="decimal"/>
      <w:lvlText w:val="%1)"/>
      <w:lvlJc w:val="left"/>
      <w:pPr>
        <w:ind w:left="209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815" w:hanging="360"/>
      </w:pPr>
    </w:lvl>
    <w:lvl w:ilvl="2" w:tplc="3809001B" w:tentative="1">
      <w:start w:val="1"/>
      <w:numFmt w:val="lowerRoman"/>
      <w:lvlText w:val="%3."/>
      <w:lvlJc w:val="right"/>
      <w:pPr>
        <w:ind w:left="3535" w:hanging="180"/>
      </w:pPr>
    </w:lvl>
    <w:lvl w:ilvl="3" w:tplc="3809000F" w:tentative="1">
      <w:start w:val="1"/>
      <w:numFmt w:val="decimal"/>
      <w:lvlText w:val="%4."/>
      <w:lvlJc w:val="left"/>
      <w:pPr>
        <w:ind w:left="4255" w:hanging="360"/>
      </w:pPr>
    </w:lvl>
    <w:lvl w:ilvl="4" w:tplc="38090019" w:tentative="1">
      <w:start w:val="1"/>
      <w:numFmt w:val="lowerLetter"/>
      <w:lvlText w:val="%5."/>
      <w:lvlJc w:val="left"/>
      <w:pPr>
        <w:ind w:left="4975" w:hanging="360"/>
      </w:pPr>
    </w:lvl>
    <w:lvl w:ilvl="5" w:tplc="3809001B" w:tentative="1">
      <w:start w:val="1"/>
      <w:numFmt w:val="lowerRoman"/>
      <w:lvlText w:val="%6."/>
      <w:lvlJc w:val="right"/>
      <w:pPr>
        <w:ind w:left="5695" w:hanging="180"/>
      </w:pPr>
    </w:lvl>
    <w:lvl w:ilvl="6" w:tplc="3809000F" w:tentative="1">
      <w:start w:val="1"/>
      <w:numFmt w:val="decimal"/>
      <w:lvlText w:val="%7."/>
      <w:lvlJc w:val="left"/>
      <w:pPr>
        <w:ind w:left="6415" w:hanging="360"/>
      </w:pPr>
    </w:lvl>
    <w:lvl w:ilvl="7" w:tplc="38090019" w:tentative="1">
      <w:start w:val="1"/>
      <w:numFmt w:val="lowerLetter"/>
      <w:lvlText w:val="%8."/>
      <w:lvlJc w:val="left"/>
      <w:pPr>
        <w:ind w:left="7135" w:hanging="360"/>
      </w:pPr>
    </w:lvl>
    <w:lvl w:ilvl="8" w:tplc="3809001B" w:tentative="1">
      <w:start w:val="1"/>
      <w:numFmt w:val="lowerRoman"/>
      <w:lvlText w:val="%9."/>
      <w:lvlJc w:val="right"/>
      <w:pPr>
        <w:ind w:left="7855" w:hanging="180"/>
      </w:pPr>
    </w:lvl>
  </w:abstractNum>
  <w:abstractNum w:abstractNumId="49" w15:restartNumberingAfterBreak="0">
    <w:nsid w:val="6339606A"/>
    <w:multiLevelType w:val="hybridMultilevel"/>
    <w:tmpl w:val="00A29E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C933BF"/>
    <w:multiLevelType w:val="hybridMultilevel"/>
    <w:tmpl w:val="06F8D890"/>
    <w:lvl w:ilvl="0" w:tplc="317A697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7894C87"/>
    <w:multiLevelType w:val="hybridMultilevel"/>
    <w:tmpl w:val="0354FC2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87776B"/>
    <w:multiLevelType w:val="hybridMultilevel"/>
    <w:tmpl w:val="5F9C419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F25450"/>
    <w:multiLevelType w:val="hybridMultilevel"/>
    <w:tmpl w:val="A4DAD6A8"/>
    <w:lvl w:ilvl="0" w:tplc="224E7E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AC95276"/>
    <w:multiLevelType w:val="hybridMultilevel"/>
    <w:tmpl w:val="49B63C72"/>
    <w:lvl w:ilvl="0" w:tplc="3FFC2DB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D3F2CB7"/>
    <w:multiLevelType w:val="hybridMultilevel"/>
    <w:tmpl w:val="3F1EC72E"/>
    <w:lvl w:ilvl="0" w:tplc="E4E6D58A">
      <w:start w:val="1"/>
      <w:numFmt w:val="decimal"/>
      <w:lvlText w:val="1.%1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0B228F"/>
    <w:multiLevelType w:val="multilevel"/>
    <w:tmpl w:val="B06496F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067649323">
    <w:abstractNumId w:val="38"/>
  </w:num>
  <w:num w:numId="2" w16cid:durableId="1531336484">
    <w:abstractNumId w:val="38"/>
  </w:num>
  <w:num w:numId="3" w16cid:durableId="177307252">
    <w:abstractNumId w:val="55"/>
  </w:num>
  <w:num w:numId="4" w16cid:durableId="1816799929">
    <w:abstractNumId w:val="33"/>
  </w:num>
  <w:num w:numId="5" w16cid:durableId="773525072">
    <w:abstractNumId w:val="45"/>
  </w:num>
  <w:num w:numId="6" w16cid:durableId="1181163518">
    <w:abstractNumId w:val="31"/>
  </w:num>
  <w:num w:numId="7" w16cid:durableId="949779118">
    <w:abstractNumId w:val="16"/>
  </w:num>
  <w:num w:numId="8" w16cid:durableId="1258824608">
    <w:abstractNumId w:val="26"/>
  </w:num>
  <w:num w:numId="9" w16cid:durableId="44836810">
    <w:abstractNumId w:val="24"/>
  </w:num>
  <w:num w:numId="10" w16cid:durableId="1713336162">
    <w:abstractNumId w:val="43"/>
  </w:num>
  <w:num w:numId="11" w16cid:durableId="1938907128">
    <w:abstractNumId w:val="22"/>
  </w:num>
  <w:num w:numId="12" w16cid:durableId="1261447345">
    <w:abstractNumId w:val="37"/>
  </w:num>
  <w:num w:numId="13" w16cid:durableId="1055817713">
    <w:abstractNumId w:val="14"/>
  </w:num>
  <w:num w:numId="14" w16cid:durableId="1387947454">
    <w:abstractNumId w:val="20"/>
  </w:num>
  <w:num w:numId="15" w16cid:durableId="1920826333">
    <w:abstractNumId w:val="28"/>
  </w:num>
  <w:num w:numId="16" w16cid:durableId="1258564110">
    <w:abstractNumId w:val="56"/>
  </w:num>
  <w:num w:numId="17" w16cid:durableId="1228497502">
    <w:abstractNumId w:val="13"/>
  </w:num>
  <w:num w:numId="18" w16cid:durableId="1124159656">
    <w:abstractNumId w:val="42"/>
  </w:num>
  <w:num w:numId="19" w16cid:durableId="386337975">
    <w:abstractNumId w:val="9"/>
  </w:num>
  <w:num w:numId="20" w16cid:durableId="1539781206">
    <w:abstractNumId w:val="8"/>
  </w:num>
  <w:num w:numId="21" w16cid:durableId="1137606168">
    <w:abstractNumId w:val="6"/>
  </w:num>
  <w:num w:numId="22" w16cid:durableId="309670700">
    <w:abstractNumId w:val="5"/>
  </w:num>
  <w:num w:numId="23" w16cid:durableId="381634147">
    <w:abstractNumId w:val="4"/>
  </w:num>
  <w:num w:numId="24" w16cid:durableId="1768886237">
    <w:abstractNumId w:val="7"/>
  </w:num>
  <w:num w:numId="25" w16cid:durableId="251552441">
    <w:abstractNumId w:val="3"/>
  </w:num>
  <w:num w:numId="26" w16cid:durableId="1036396456">
    <w:abstractNumId w:val="2"/>
  </w:num>
  <w:num w:numId="27" w16cid:durableId="1574780108">
    <w:abstractNumId w:val="1"/>
  </w:num>
  <w:num w:numId="28" w16cid:durableId="1018585724">
    <w:abstractNumId w:val="0"/>
  </w:num>
  <w:num w:numId="29" w16cid:durableId="1757553448">
    <w:abstractNumId w:val="46"/>
  </w:num>
  <w:num w:numId="30" w16cid:durableId="1269393146">
    <w:abstractNumId w:val="49"/>
  </w:num>
  <w:num w:numId="31" w16cid:durableId="1742173193">
    <w:abstractNumId w:val="30"/>
  </w:num>
  <w:num w:numId="32" w16cid:durableId="315453794">
    <w:abstractNumId w:val="29"/>
  </w:num>
  <w:num w:numId="33" w16cid:durableId="2099666366">
    <w:abstractNumId w:val="32"/>
  </w:num>
  <w:num w:numId="34" w16cid:durableId="229923924">
    <w:abstractNumId w:val="34"/>
  </w:num>
  <w:num w:numId="35" w16cid:durableId="45300609">
    <w:abstractNumId w:val="47"/>
  </w:num>
  <w:num w:numId="36" w16cid:durableId="713189360">
    <w:abstractNumId w:val="17"/>
  </w:num>
  <w:num w:numId="37" w16cid:durableId="748621937">
    <w:abstractNumId w:val="51"/>
  </w:num>
  <w:num w:numId="38" w16cid:durableId="980885056">
    <w:abstractNumId w:val="35"/>
  </w:num>
  <w:num w:numId="39" w16cid:durableId="198789093">
    <w:abstractNumId w:val="11"/>
  </w:num>
  <w:num w:numId="40" w16cid:durableId="1922525758">
    <w:abstractNumId w:val="53"/>
  </w:num>
  <w:num w:numId="41" w16cid:durableId="1275482893">
    <w:abstractNumId w:val="27"/>
  </w:num>
  <w:num w:numId="42" w16cid:durableId="1956518471">
    <w:abstractNumId w:val="19"/>
  </w:num>
  <w:num w:numId="43" w16cid:durableId="2130973773">
    <w:abstractNumId w:val="10"/>
  </w:num>
  <w:num w:numId="44" w16cid:durableId="270357777">
    <w:abstractNumId w:val="21"/>
  </w:num>
  <w:num w:numId="45" w16cid:durableId="544216492">
    <w:abstractNumId w:val="12"/>
  </w:num>
  <w:num w:numId="46" w16cid:durableId="1710567383">
    <w:abstractNumId w:val="15"/>
  </w:num>
  <w:num w:numId="47" w16cid:durableId="1671325930">
    <w:abstractNumId w:val="54"/>
  </w:num>
  <w:num w:numId="48" w16cid:durableId="1517617712">
    <w:abstractNumId w:val="40"/>
  </w:num>
  <w:num w:numId="49" w16cid:durableId="1198660166">
    <w:abstractNumId w:val="44"/>
  </w:num>
  <w:num w:numId="50" w16cid:durableId="2083942597">
    <w:abstractNumId w:val="25"/>
  </w:num>
  <w:num w:numId="51" w16cid:durableId="931934916">
    <w:abstractNumId w:val="18"/>
  </w:num>
  <w:num w:numId="52" w16cid:durableId="1167598566">
    <w:abstractNumId w:val="41"/>
  </w:num>
  <w:num w:numId="53" w16cid:durableId="1972440487">
    <w:abstractNumId w:val="39"/>
  </w:num>
  <w:num w:numId="54" w16cid:durableId="1805584194">
    <w:abstractNumId w:val="36"/>
  </w:num>
  <w:num w:numId="55" w16cid:durableId="195429521">
    <w:abstractNumId w:val="48"/>
  </w:num>
  <w:num w:numId="56" w16cid:durableId="815100742">
    <w:abstractNumId w:val="50"/>
  </w:num>
  <w:num w:numId="57" w16cid:durableId="1869558434">
    <w:abstractNumId w:val="52"/>
  </w:num>
  <w:num w:numId="58" w16cid:durableId="666116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CC7"/>
    <w:rsid w:val="000E3C15"/>
    <w:rsid w:val="00254896"/>
    <w:rsid w:val="003E39E1"/>
    <w:rsid w:val="00431CC7"/>
    <w:rsid w:val="008A111E"/>
    <w:rsid w:val="00985364"/>
    <w:rsid w:val="00BD3D18"/>
    <w:rsid w:val="00CF39DD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84E0"/>
  <w15:chartTrackingRefBased/>
  <w15:docId w15:val="{C4A44722-1786-448B-82D3-148FB3B9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CC7"/>
    <w:pPr>
      <w:spacing w:line="278" w:lineRule="auto"/>
    </w:pPr>
    <w:rPr>
      <w:sz w:val="24"/>
      <w:szCs w:val="24"/>
      <w:lang w:val="id-ID" w:eastAsia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1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E3C15"/>
    <w:pPr>
      <w:keepNext/>
      <w:keepLines/>
      <w:numPr>
        <w:numId w:val="4"/>
      </w:numPr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C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C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C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C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C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C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3C1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31C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431C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C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C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C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C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C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C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1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1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1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1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1C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431C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1C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C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C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1C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1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C7"/>
    <w:rPr>
      <w:sz w:val="24"/>
      <w:szCs w:val="24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31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CC7"/>
    <w:rPr>
      <w:sz w:val="24"/>
      <w:szCs w:val="24"/>
      <w:lang w:val="id-ID" w:eastAsia="id-ID"/>
    </w:rPr>
  </w:style>
  <w:style w:type="character" w:styleId="PageNumber">
    <w:name w:val="page number"/>
    <w:basedOn w:val="DefaultParagraphFont"/>
    <w:uiPriority w:val="99"/>
    <w:semiHidden/>
    <w:unhideWhenUsed/>
    <w:rsid w:val="00431CC7"/>
  </w:style>
  <w:style w:type="paragraph" w:styleId="NoSpacing">
    <w:name w:val="No Spacing"/>
    <w:uiPriority w:val="1"/>
    <w:qFormat/>
    <w:rsid w:val="00431CC7"/>
    <w:pPr>
      <w:spacing w:after="0" w:line="240" w:lineRule="auto"/>
    </w:pPr>
    <w:rPr>
      <w:kern w:val="0"/>
      <w:lang w:val="en-US" w:eastAsia="en-US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31CC7"/>
    <w:pPr>
      <w:spacing w:after="120" w:line="276" w:lineRule="auto"/>
    </w:pPr>
    <w:rPr>
      <w:kern w:val="0"/>
      <w:sz w:val="22"/>
      <w:szCs w:val="22"/>
      <w:lang w:val="en-US"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431CC7"/>
    <w:rPr>
      <w:kern w:val="0"/>
      <w:lang w:val="en-US" w:eastAsia="en-US"/>
      <w14:ligatures w14:val="none"/>
    </w:rPr>
  </w:style>
  <w:style w:type="paragraph" w:styleId="BodyText2">
    <w:name w:val="Body Text 2"/>
    <w:basedOn w:val="Normal"/>
    <w:link w:val="BodyText2Char"/>
    <w:uiPriority w:val="99"/>
    <w:unhideWhenUsed/>
    <w:rsid w:val="00431CC7"/>
    <w:pPr>
      <w:spacing w:after="120" w:line="480" w:lineRule="auto"/>
    </w:pPr>
    <w:rPr>
      <w:kern w:val="0"/>
      <w:sz w:val="22"/>
      <w:szCs w:val="22"/>
      <w:lang w:val="en-US" w:eastAsia="en-US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1CC7"/>
    <w:rPr>
      <w:kern w:val="0"/>
      <w:lang w:val="en-US" w:eastAsia="en-US"/>
      <w14:ligatures w14:val="none"/>
    </w:rPr>
  </w:style>
  <w:style w:type="paragraph" w:styleId="BodyText3">
    <w:name w:val="Body Text 3"/>
    <w:basedOn w:val="Normal"/>
    <w:link w:val="BodyText3Char"/>
    <w:uiPriority w:val="99"/>
    <w:unhideWhenUsed/>
    <w:rsid w:val="00431CC7"/>
    <w:pPr>
      <w:spacing w:after="120" w:line="276" w:lineRule="auto"/>
    </w:pPr>
    <w:rPr>
      <w:kern w:val="0"/>
      <w:sz w:val="16"/>
      <w:szCs w:val="16"/>
      <w:lang w:val="en-US" w:eastAsia="en-US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431CC7"/>
    <w:rPr>
      <w:kern w:val="0"/>
      <w:sz w:val="16"/>
      <w:szCs w:val="16"/>
      <w:lang w:val="en-US" w:eastAsia="en-US"/>
      <w14:ligatures w14:val="none"/>
    </w:rPr>
  </w:style>
  <w:style w:type="paragraph" w:styleId="List">
    <w:name w:val="List"/>
    <w:basedOn w:val="Normal"/>
    <w:uiPriority w:val="99"/>
    <w:unhideWhenUsed/>
    <w:rsid w:val="00431CC7"/>
    <w:pPr>
      <w:spacing w:after="200" w:line="276" w:lineRule="auto"/>
      <w:ind w:left="360" w:hanging="36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2">
    <w:name w:val="List 2"/>
    <w:basedOn w:val="Normal"/>
    <w:uiPriority w:val="99"/>
    <w:unhideWhenUsed/>
    <w:rsid w:val="00431CC7"/>
    <w:pPr>
      <w:spacing w:after="200" w:line="276" w:lineRule="auto"/>
      <w:ind w:left="720" w:hanging="36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3">
    <w:name w:val="List 3"/>
    <w:basedOn w:val="Normal"/>
    <w:uiPriority w:val="99"/>
    <w:unhideWhenUsed/>
    <w:rsid w:val="00431CC7"/>
    <w:pPr>
      <w:spacing w:after="200" w:line="276" w:lineRule="auto"/>
      <w:ind w:left="1080" w:hanging="36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Bullet">
    <w:name w:val="List Bullet"/>
    <w:basedOn w:val="Normal"/>
    <w:uiPriority w:val="99"/>
    <w:unhideWhenUsed/>
    <w:rsid w:val="00431CC7"/>
    <w:pPr>
      <w:numPr>
        <w:numId w:val="20"/>
      </w:numPr>
      <w:tabs>
        <w:tab w:val="clear" w:pos="36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Bullet2">
    <w:name w:val="List Bullet 2"/>
    <w:basedOn w:val="Normal"/>
    <w:uiPriority w:val="99"/>
    <w:unhideWhenUsed/>
    <w:rsid w:val="00431CC7"/>
    <w:pPr>
      <w:numPr>
        <w:numId w:val="21"/>
      </w:numPr>
      <w:tabs>
        <w:tab w:val="clear" w:pos="72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Bullet3">
    <w:name w:val="List Bullet 3"/>
    <w:basedOn w:val="Normal"/>
    <w:uiPriority w:val="99"/>
    <w:unhideWhenUsed/>
    <w:rsid w:val="00431CC7"/>
    <w:pPr>
      <w:numPr>
        <w:numId w:val="22"/>
      </w:numPr>
      <w:tabs>
        <w:tab w:val="clear" w:pos="108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Number">
    <w:name w:val="List Number"/>
    <w:basedOn w:val="Normal"/>
    <w:uiPriority w:val="99"/>
    <w:unhideWhenUsed/>
    <w:rsid w:val="00431CC7"/>
    <w:pPr>
      <w:numPr>
        <w:numId w:val="24"/>
      </w:numPr>
      <w:tabs>
        <w:tab w:val="clear" w:pos="36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Number2">
    <w:name w:val="List Number 2"/>
    <w:basedOn w:val="Normal"/>
    <w:uiPriority w:val="99"/>
    <w:unhideWhenUsed/>
    <w:rsid w:val="00431CC7"/>
    <w:pPr>
      <w:numPr>
        <w:numId w:val="25"/>
      </w:numPr>
      <w:tabs>
        <w:tab w:val="clear" w:pos="72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Number3">
    <w:name w:val="List Number 3"/>
    <w:basedOn w:val="Normal"/>
    <w:uiPriority w:val="99"/>
    <w:unhideWhenUsed/>
    <w:rsid w:val="00431CC7"/>
    <w:pPr>
      <w:numPr>
        <w:numId w:val="26"/>
      </w:numPr>
      <w:tabs>
        <w:tab w:val="clear" w:pos="1080"/>
      </w:tabs>
      <w:spacing w:after="200" w:line="276" w:lineRule="auto"/>
      <w:ind w:left="0" w:firstLine="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Continue">
    <w:name w:val="List Continue"/>
    <w:basedOn w:val="Normal"/>
    <w:uiPriority w:val="99"/>
    <w:unhideWhenUsed/>
    <w:rsid w:val="00431CC7"/>
    <w:pPr>
      <w:spacing w:after="120" w:line="276" w:lineRule="auto"/>
      <w:ind w:left="36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Continue2">
    <w:name w:val="List Continue 2"/>
    <w:basedOn w:val="Normal"/>
    <w:uiPriority w:val="99"/>
    <w:unhideWhenUsed/>
    <w:rsid w:val="00431CC7"/>
    <w:pPr>
      <w:spacing w:after="120" w:line="276" w:lineRule="auto"/>
      <w:ind w:left="72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ListContinue3">
    <w:name w:val="List Continue 3"/>
    <w:basedOn w:val="Normal"/>
    <w:uiPriority w:val="99"/>
    <w:unhideWhenUsed/>
    <w:rsid w:val="00431CC7"/>
    <w:pPr>
      <w:spacing w:after="120" w:line="276" w:lineRule="auto"/>
      <w:ind w:left="1080"/>
      <w:contextualSpacing/>
    </w:pPr>
    <w:rPr>
      <w:kern w:val="0"/>
      <w:sz w:val="22"/>
      <w:szCs w:val="22"/>
      <w:lang w:val="en-US" w:eastAsia="en-US"/>
      <w14:ligatures w14:val="none"/>
    </w:rPr>
  </w:style>
  <w:style w:type="paragraph" w:styleId="MacroText">
    <w:name w:val="macro"/>
    <w:link w:val="MacroTextChar"/>
    <w:uiPriority w:val="99"/>
    <w:unhideWhenUsed/>
    <w:rsid w:val="00431CC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kern w:val="0"/>
      <w:sz w:val="20"/>
      <w:szCs w:val="20"/>
      <w:lang w:val="en-US" w:eastAsia="en-US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431CC7"/>
    <w:rPr>
      <w:rFonts w:ascii="Courier" w:hAnsi="Courier"/>
      <w:kern w:val="0"/>
      <w:sz w:val="20"/>
      <w:szCs w:val="20"/>
      <w:lang w:val="en-US" w:eastAsia="en-US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31CC7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 w:eastAsia="en-US"/>
      <w14:ligatures w14:val="none"/>
    </w:rPr>
  </w:style>
  <w:style w:type="character" w:styleId="Strong">
    <w:name w:val="Strong"/>
    <w:basedOn w:val="DefaultParagraphFont"/>
    <w:uiPriority w:val="22"/>
    <w:qFormat/>
    <w:rsid w:val="00431CC7"/>
    <w:rPr>
      <w:b/>
      <w:bCs/>
    </w:rPr>
  </w:style>
  <w:style w:type="character" w:styleId="Emphasis">
    <w:name w:val="Emphasis"/>
    <w:basedOn w:val="DefaultParagraphFont"/>
    <w:uiPriority w:val="20"/>
    <w:qFormat/>
    <w:rsid w:val="00431CC7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31CC7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431CC7"/>
    <w:rPr>
      <w:smallCaps/>
      <w:color w:val="ED7D31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431CC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CC7"/>
    <w:pPr>
      <w:spacing w:before="480" w:after="0" w:line="276" w:lineRule="auto"/>
      <w:outlineLvl w:val="9"/>
    </w:pPr>
    <w:rPr>
      <w:b/>
      <w:bCs/>
      <w:kern w:val="0"/>
      <w:sz w:val="28"/>
      <w:szCs w:val="28"/>
      <w:lang w:val="en-US" w:eastAsia="en-US"/>
      <w14:ligatures w14:val="none"/>
    </w:rPr>
  </w:style>
  <w:style w:type="table" w:styleId="LightShading">
    <w:name w:val="Light Shading"/>
    <w:basedOn w:val="TableNormal"/>
    <w:uiPriority w:val="60"/>
    <w:rsid w:val="00431CC7"/>
    <w:pPr>
      <w:spacing w:after="0" w:line="240" w:lineRule="auto"/>
    </w:pPr>
    <w:rPr>
      <w:color w:val="000000" w:themeColor="text1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31CC7"/>
    <w:pPr>
      <w:spacing w:after="0" w:line="240" w:lineRule="auto"/>
    </w:pPr>
    <w:rPr>
      <w:color w:val="2F5496" w:themeColor="accent1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31CC7"/>
    <w:pPr>
      <w:spacing w:after="0" w:line="240" w:lineRule="auto"/>
    </w:pPr>
    <w:rPr>
      <w:color w:val="C45911" w:themeColor="accent2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31CC7"/>
    <w:pPr>
      <w:spacing w:after="0" w:line="240" w:lineRule="auto"/>
    </w:pPr>
    <w:rPr>
      <w:color w:val="7B7B7B" w:themeColor="accent3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31CC7"/>
    <w:pPr>
      <w:spacing w:after="0" w:line="240" w:lineRule="auto"/>
    </w:pPr>
    <w:rPr>
      <w:color w:val="BF8F00" w:themeColor="accent4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31CC7"/>
    <w:pPr>
      <w:spacing w:after="0" w:line="240" w:lineRule="auto"/>
    </w:pPr>
    <w:rPr>
      <w:color w:val="2E74B5" w:themeColor="accent5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31CC7"/>
    <w:pPr>
      <w:spacing w:after="0" w:line="240" w:lineRule="auto"/>
    </w:pPr>
    <w:rPr>
      <w:color w:val="538135" w:themeColor="accent6" w:themeShade="BF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31C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31CC7"/>
    <w:pPr>
      <w:spacing w:after="0" w:line="240" w:lineRule="auto"/>
    </w:pPr>
    <w:rPr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31CC7"/>
    <w:pPr>
      <w:spacing w:after="0" w:line="240" w:lineRule="auto"/>
    </w:pPr>
    <w:rPr>
      <w:color w:val="FFFFFF" w:themeColor="background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31CC7"/>
    <w:pPr>
      <w:spacing w:after="0" w:line="240" w:lineRule="auto"/>
    </w:pPr>
    <w:rPr>
      <w:color w:val="000000" w:themeColor="text1"/>
      <w:kern w:val="0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ableParagraph">
    <w:name w:val="Table Paragraph"/>
    <w:basedOn w:val="Normal"/>
    <w:uiPriority w:val="1"/>
    <w:qFormat/>
    <w:rsid w:val="00431C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31CC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ID" w:eastAsia="zh-CN"/>
      <w14:ligatures w14:val="none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431CC7"/>
    <w:pPr>
      <w:spacing w:before="3"/>
      <w:ind w:left="3109" w:hanging="360"/>
      <w:jc w:val="both"/>
    </w:pPr>
    <w:rPr>
      <w:rFonts w:ascii="Times New Roman" w:eastAsia="Times New Roman" w:hAnsi="Times New Roman" w:cs="Times New Roman"/>
      <w:kern w:val="0"/>
      <w:sz w:val="22"/>
      <w:szCs w:val="22"/>
      <w:lang w:val="id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431CC7"/>
    <w:rPr>
      <w:rFonts w:ascii="Times New Roman" w:eastAsia="Times New Roman" w:hAnsi="Times New Roman" w:cs="Times New Roman"/>
      <w:kern w:val="0"/>
      <w:lang w:val="id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31C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2476</Words>
  <Characters>14118</Characters>
  <Application>Microsoft Office Word</Application>
  <DocSecurity>0</DocSecurity>
  <Lines>117</Lines>
  <Paragraphs>33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saaaa sabelaaaa</dc:creator>
  <cp:keywords/>
  <dc:description/>
  <cp:lastModifiedBy>saaaa sabelaaaa</cp:lastModifiedBy>
  <cp:revision>1</cp:revision>
  <dcterms:created xsi:type="dcterms:W3CDTF">2025-07-29T18:25:00Z</dcterms:created>
  <dcterms:modified xsi:type="dcterms:W3CDTF">2025-07-29T18:32:00Z</dcterms:modified>
</cp:coreProperties>
</file>